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3B50E" w14:textId="4DA14249" w:rsidR="003F0725" w:rsidRDefault="003F0725" w:rsidP="003F0725">
      <w:pPr>
        <w:pStyle w:val="Kop1"/>
        <w:ind w:left="432" w:hanging="432"/>
        <w:rPr>
          <w:rFonts w:ascii="Roboto" w:hAnsi="Roboto"/>
          <w:bCs w:val="0"/>
          <w:color w:val="0082C2"/>
          <w:sz w:val="32"/>
        </w:rPr>
      </w:pPr>
      <w:bookmarkStart w:id="0" w:name="bwOnsKenm"/>
      <w:bookmarkEnd w:id="0"/>
      <w:r w:rsidRPr="003A2266">
        <w:rPr>
          <w:rFonts w:ascii="Roboto" w:hAnsi="Roboto"/>
          <w:bCs w:val="0"/>
          <w:color w:val="0082C2"/>
          <w:sz w:val="32"/>
        </w:rPr>
        <w:t>B</w:t>
      </w:r>
      <w:r w:rsidR="001A0BCF" w:rsidRPr="003A2266">
        <w:rPr>
          <w:rFonts w:ascii="Roboto" w:hAnsi="Roboto"/>
          <w:bCs w:val="0"/>
          <w:color w:val="0082C2"/>
          <w:sz w:val="32"/>
        </w:rPr>
        <w:t>ijlage</w:t>
      </w:r>
      <w:r w:rsidRPr="003A2266">
        <w:rPr>
          <w:rFonts w:ascii="Roboto" w:hAnsi="Roboto"/>
          <w:bCs w:val="0"/>
          <w:color w:val="0082C2"/>
          <w:sz w:val="32"/>
        </w:rPr>
        <w:t xml:space="preserve"> </w:t>
      </w:r>
      <w:r w:rsidR="00562A12" w:rsidRPr="003A2266">
        <w:rPr>
          <w:rFonts w:ascii="Roboto" w:hAnsi="Roboto"/>
          <w:bCs w:val="0"/>
          <w:color w:val="0082C2"/>
          <w:sz w:val="32"/>
        </w:rPr>
        <w:t>1</w:t>
      </w:r>
      <w:r w:rsidR="0062570D">
        <w:rPr>
          <w:rFonts w:ascii="Roboto" w:hAnsi="Roboto"/>
          <w:bCs w:val="0"/>
          <w:color w:val="0082C2"/>
          <w:sz w:val="32"/>
        </w:rPr>
        <w:t>2 Format kerncompetenties</w:t>
      </w:r>
    </w:p>
    <w:p w14:paraId="5F5BDBB0" w14:textId="77777777" w:rsidR="00D36FBE" w:rsidRDefault="00D36FBE" w:rsidP="00D36FBE">
      <w:r>
        <w:t>Voor elk van de in dit formulier genoemde kerncompetenties geldt dat Inschrijver één relevante referentieopdracht dient te overleggen. Wanneer één referentieopdracht meerdere kerncompetenties dekt, mag Inschrijver deze daar voor gebruiken, mits Inschrijver duidelijk aangeeft dat de referentieopdracht voldoet aan het gestelde pér kerncompetentie. Ter verduidelijking; Inschrijver dient dan bij meerdere kerncompetenties dezelfde referentieopdracht in.</w:t>
      </w:r>
    </w:p>
    <w:p w14:paraId="6207DBF5" w14:textId="77777777" w:rsidR="00D36FBE" w:rsidRDefault="00D36FBE" w:rsidP="00D36FBE"/>
    <w:p w14:paraId="628E2ADB" w14:textId="77777777" w:rsidR="00D36FBE" w:rsidRDefault="00D36FBE" w:rsidP="00D36FBE">
      <w:r>
        <w:t>Inschrijver heeft de betreffende referentieopdracht als hoofdaannemer, als onderaannemer of als lid van een combinatie uitgevoerd. In het geval de Inschrijver de referentieopdracht als onderaannemer of in combinatie heeft verricht, dan telt slechts zijn aandeel in de referentieopdracht mee bij de beoordeling of aan de kerncompetentie wordt voldaan.</w:t>
      </w:r>
    </w:p>
    <w:p w14:paraId="030F0022" w14:textId="77777777" w:rsidR="00D36FBE" w:rsidRDefault="00D36FBE" w:rsidP="00D36FBE"/>
    <w:p w14:paraId="7184D364" w14:textId="1EAB71CA" w:rsidR="00D36FBE" w:rsidRDefault="00D36FBE" w:rsidP="00D36FBE">
      <w:r>
        <w:t xml:space="preserve">De referentieopdracht dient uitgevoerd te zijn in een periode van drie (3) jaar voorafgaand aan de sluitingsdatum </w:t>
      </w:r>
      <w:r w:rsidR="00D6563C">
        <w:t>Inschrijvingen</w:t>
      </w:r>
      <w:r>
        <w:t>. Indien gebruik gemaakt wordt van een nog niet (geheel) afgeronde opdracht mogen alleen de werkelijk behaalde resultaten van de lopende overeenkomst worden opgegeven en kan niet worden volstaan met een prognose van de resultaten.</w:t>
      </w:r>
    </w:p>
    <w:p w14:paraId="0FAEA8A2" w14:textId="77777777" w:rsidR="00D36FBE" w:rsidRDefault="00D36FBE" w:rsidP="00D36FBE"/>
    <w:p w14:paraId="3A87F84A" w14:textId="70C3E960" w:rsidR="00D36FBE" w:rsidRDefault="00D36FBE" w:rsidP="00D36FBE">
      <w:r>
        <w:t xml:space="preserve">De </w:t>
      </w:r>
      <w:r w:rsidR="00D6563C">
        <w:t xml:space="preserve">Regio kan </w:t>
      </w:r>
      <w:r>
        <w:t>actief de door Inschrijver opgegeven referentie(s) verifiëren bij de op het referentieformulier genoemde referent en/of andere vertegenwoordigers van de desbetreffende referent. Hierbij zal worden gecontroleerd of Inschrijver de door hem opgegeven dienstverlening daadwerkelijk heeft uitgevoerd conform de gestelde kerncompetentie(s).</w:t>
      </w:r>
    </w:p>
    <w:p w14:paraId="0D4CF385" w14:textId="77777777" w:rsidR="00D36FBE" w:rsidRDefault="00D36FBE" w:rsidP="00D36FBE"/>
    <w:p w14:paraId="417C7D55" w14:textId="406A045A" w:rsidR="0062570D" w:rsidRDefault="00D36FBE" w:rsidP="00D36FBE">
      <w:r>
        <w:t>Bij verificatie van de referenties z</w:t>
      </w:r>
      <w:r w:rsidR="00D6563C">
        <w:t xml:space="preserve">al de Regio </w:t>
      </w:r>
      <w:r>
        <w:t xml:space="preserve">de referent(en) vragen om binnen drie (3) werkdagen schriftelijk te bevestigen dat de referentie heeft voldaan aan de betreffende kerncompetentie(s). De </w:t>
      </w:r>
      <w:r w:rsidR="006442A8">
        <w:t>Regio benadert d</w:t>
      </w:r>
      <w:r>
        <w:t xml:space="preserve">e referent op het door Inschrijver opgegeven e-mailadres en/of telefoonnummer van de referent. Eventueel verkeerd opgegeven (contactgegevens van de) referenten zijn voor rekening en risico van Inschrijver. Indien de referent niet binnen drie (3) werkdagen na versturing van de e-mail aan hem/haar, per e-mail aan de </w:t>
      </w:r>
      <w:r w:rsidR="006442A8">
        <w:t xml:space="preserve">Regio </w:t>
      </w:r>
      <w:r>
        <w:t>heeft bevestigd dat aan de betreffende kerncompetentie(s) is voldaan, dan z</w:t>
      </w:r>
      <w:r w:rsidR="006442A8">
        <w:t xml:space="preserve">al de Regio </w:t>
      </w:r>
      <w:r>
        <w:t xml:space="preserve">de Inschrijver verzoeken om binnen drie (3) werkdagen aan te tonen dat de referentie voldoet aan de gestelde kerncompetentie(s). Indien Inschrijver naar oordeel van de </w:t>
      </w:r>
      <w:r w:rsidR="006442A8">
        <w:t xml:space="preserve">Regio </w:t>
      </w:r>
      <w:r>
        <w:t>dan niet aantoont dat Inschrijver voldoet aan de gestelde kerncompetentie(s), dan voldoet Inschrijver niet aan de betreffende Geschiktheidseis.</w:t>
      </w:r>
    </w:p>
    <w:p w14:paraId="0DE1D9CE" w14:textId="77777777" w:rsidR="009C4450" w:rsidRDefault="009C4450" w:rsidP="00D36FBE"/>
    <w:p w14:paraId="33EFD202" w14:textId="6A0E9C8C" w:rsidR="009C4450" w:rsidRDefault="009C4450" w:rsidP="009C4450">
      <w:r>
        <w:t xml:space="preserve">De </w:t>
      </w:r>
      <w:r w:rsidR="006442A8">
        <w:t xml:space="preserve">Regio kan </w:t>
      </w:r>
      <w:r>
        <w:t>in voorkomende gevallen beslissen om de reactietermijn van de referent of van Inschrijver te verlengen. Dit z</w:t>
      </w:r>
      <w:r w:rsidR="006442A8">
        <w:t xml:space="preserve">al de Regio </w:t>
      </w:r>
      <w:r>
        <w:t>dan expliciet aan Inschrijver mededelen.</w:t>
      </w:r>
    </w:p>
    <w:p w14:paraId="125874FD" w14:textId="77777777" w:rsidR="009C4450" w:rsidRDefault="009C4450" w:rsidP="009C4450"/>
    <w:p w14:paraId="7B7D611A" w14:textId="4D0DF8FF" w:rsidR="009C4450" w:rsidRDefault="009C4450" w:rsidP="009C4450">
      <w:r>
        <w:t>In verband met de voortgang van dit verificatieproces verzoek</w:t>
      </w:r>
      <w:r w:rsidR="006442A8">
        <w:t xml:space="preserve">t de Regio </w:t>
      </w:r>
      <w:r>
        <w:t xml:space="preserve">de Inschrijver om de contactpersoon van de door Inschrijver op te geven referent ervan op de hoogte te stellen dat de </w:t>
      </w:r>
      <w:r w:rsidR="006442A8">
        <w:t xml:space="preserve">Regio </w:t>
      </w:r>
      <w:r>
        <w:t>contact k</w:t>
      </w:r>
      <w:r w:rsidR="006442A8">
        <w:t>an</w:t>
      </w:r>
      <w:r>
        <w:t xml:space="preserve"> opnemen met de referent en welke reactietermijn op deze contactpersoon rust.</w:t>
      </w:r>
    </w:p>
    <w:p w14:paraId="37091F85" w14:textId="77777777" w:rsidR="009C4450" w:rsidRDefault="009C4450" w:rsidP="009C4450"/>
    <w:p w14:paraId="0B632E60" w14:textId="77777777" w:rsidR="007D38A9" w:rsidRDefault="007D38A9">
      <w:r>
        <w:br w:type="page"/>
      </w:r>
    </w:p>
    <w:p w14:paraId="70425A69" w14:textId="742D5D5A" w:rsidR="00B51A19" w:rsidRPr="00106B62" w:rsidRDefault="00B51A19" w:rsidP="00B51A19">
      <w:pPr>
        <w:rPr>
          <w:u w:val="single"/>
        </w:rPr>
      </w:pPr>
      <w:r w:rsidRPr="00106B62">
        <w:rPr>
          <w:u w:val="single"/>
        </w:rPr>
        <w:lastRenderedPageBreak/>
        <w:t>Kerncompetentie A</w:t>
      </w:r>
    </w:p>
    <w:p w14:paraId="28BDD7A0" w14:textId="15DB4598" w:rsidR="00106B62" w:rsidRDefault="00106B62" w:rsidP="00B51A19">
      <w:r w:rsidRPr="00106B62">
        <w:t xml:space="preserve">Inschrijver heeft ervaring met het leveren van minimaal 150 Trapliften per kalenderjaar binnen een </w:t>
      </w:r>
      <w:proofErr w:type="spellStart"/>
      <w:r w:rsidRPr="00106B62">
        <w:t>Wmo</w:t>
      </w:r>
      <w:proofErr w:type="spellEnd"/>
      <w:r w:rsidRPr="00106B62">
        <w:t xml:space="preserve"> contract.</w:t>
      </w:r>
    </w:p>
    <w:p w14:paraId="7794461D" w14:textId="77777777" w:rsidR="00106B62" w:rsidRDefault="00106B62" w:rsidP="00B51A19"/>
    <w:tbl>
      <w:tblPr>
        <w:tblW w:w="91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00B0F0"/>
        <w:tblLayout w:type="fixed"/>
        <w:tblLook w:val="0000" w:firstRow="0" w:lastRow="0" w:firstColumn="0" w:lastColumn="0" w:noHBand="0" w:noVBand="0"/>
      </w:tblPr>
      <w:tblGrid>
        <w:gridCol w:w="4378"/>
        <w:gridCol w:w="4772"/>
      </w:tblGrid>
      <w:tr w:rsidR="007D38A9" w:rsidRPr="00253E77" w14:paraId="3C1FB706" w14:textId="77777777" w:rsidTr="006442A8">
        <w:trPr>
          <w:cantSplit/>
          <w:trHeight w:val="300"/>
        </w:trPr>
        <w:tc>
          <w:tcPr>
            <w:tcW w:w="9150" w:type="dxa"/>
            <w:gridSpan w:val="2"/>
            <w:tcBorders>
              <w:bottom w:val="single" w:sz="6" w:space="0" w:color="auto"/>
            </w:tcBorders>
            <w:shd w:val="clear" w:color="auto" w:fill="00B0F0"/>
          </w:tcPr>
          <w:p w14:paraId="03C1C7EE" w14:textId="77777777" w:rsidR="007D38A9" w:rsidRPr="00253E77" w:rsidRDefault="007D38A9" w:rsidP="00826E86">
            <w:pPr>
              <w:rPr>
                <w:rFonts w:ascii="Arial" w:eastAsia="Calibri" w:hAnsi="Arial" w:cs="Arial"/>
                <w:b/>
                <w:bCs/>
                <w:sz w:val="22"/>
              </w:rPr>
            </w:pPr>
            <w:bookmarkStart w:id="1" w:name="_Hlk77352748"/>
            <w:bookmarkStart w:id="2" w:name="_Hlk77353230"/>
            <w:r w:rsidRPr="00253E77">
              <w:rPr>
                <w:rFonts w:ascii="Arial" w:eastAsia="Calibri" w:hAnsi="Arial" w:cs="Arial"/>
                <w:b/>
                <w:bCs/>
                <w:sz w:val="22"/>
              </w:rPr>
              <w:t>Gegevens van de referent (opdrachtgever)</w:t>
            </w:r>
          </w:p>
        </w:tc>
      </w:tr>
      <w:tr w:rsidR="007D38A9" w:rsidRPr="00253E77" w14:paraId="28A1EE69" w14:textId="77777777" w:rsidTr="006442A8">
        <w:trPr>
          <w:cantSplit/>
          <w:trHeight w:val="300"/>
        </w:trPr>
        <w:tc>
          <w:tcPr>
            <w:tcW w:w="4378" w:type="dxa"/>
            <w:shd w:val="clear" w:color="auto" w:fill="auto"/>
          </w:tcPr>
          <w:p w14:paraId="27BD388C" w14:textId="77777777" w:rsidR="007D38A9" w:rsidRPr="00253E77" w:rsidRDefault="007D38A9" w:rsidP="00826E86">
            <w:pPr>
              <w:rPr>
                <w:rFonts w:ascii="Arial" w:eastAsia="Calibri" w:hAnsi="Arial" w:cs="Arial"/>
                <w:sz w:val="22"/>
              </w:rPr>
            </w:pPr>
            <w:r w:rsidRPr="00253E77">
              <w:rPr>
                <w:rFonts w:ascii="Arial" w:eastAsia="Calibri" w:hAnsi="Arial" w:cs="Arial"/>
                <w:sz w:val="22"/>
              </w:rPr>
              <w:t>Naam organisatie/opdrachtgever:</w:t>
            </w:r>
          </w:p>
        </w:tc>
        <w:tc>
          <w:tcPr>
            <w:tcW w:w="4772" w:type="dxa"/>
            <w:shd w:val="clear" w:color="auto" w:fill="auto"/>
          </w:tcPr>
          <w:p w14:paraId="212F24C2" w14:textId="77777777" w:rsidR="007D38A9" w:rsidRPr="00253E77" w:rsidRDefault="007D38A9" w:rsidP="00826E86">
            <w:pPr>
              <w:rPr>
                <w:rFonts w:ascii="Arial" w:eastAsia="Times New Roman" w:hAnsi="Arial" w:cs="Arial"/>
                <w:sz w:val="22"/>
              </w:rPr>
            </w:pPr>
          </w:p>
        </w:tc>
      </w:tr>
      <w:bookmarkEnd w:id="1"/>
      <w:tr w:rsidR="007D38A9" w:rsidRPr="00253E77" w14:paraId="2C1AA4B9" w14:textId="77777777" w:rsidTr="006442A8">
        <w:trPr>
          <w:cantSplit/>
          <w:trHeight w:val="300"/>
        </w:trPr>
        <w:tc>
          <w:tcPr>
            <w:tcW w:w="4378" w:type="dxa"/>
            <w:shd w:val="clear" w:color="auto" w:fill="auto"/>
          </w:tcPr>
          <w:p w14:paraId="6743F401" w14:textId="77777777" w:rsidR="007D38A9" w:rsidRPr="00253E77" w:rsidRDefault="007D38A9" w:rsidP="00826E86">
            <w:pPr>
              <w:rPr>
                <w:rFonts w:ascii="Arial" w:eastAsia="Calibri" w:hAnsi="Arial" w:cs="Arial"/>
                <w:sz w:val="22"/>
              </w:rPr>
            </w:pPr>
            <w:r w:rsidRPr="00253E77">
              <w:rPr>
                <w:rFonts w:ascii="Arial" w:eastAsia="Calibri" w:hAnsi="Arial" w:cs="Arial"/>
                <w:sz w:val="22"/>
              </w:rPr>
              <w:t>Naam contactpersoon:</w:t>
            </w:r>
          </w:p>
        </w:tc>
        <w:tc>
          <w:tcPr>
            <w:tcW w:w="4772" w:type="dxa"/>
            <w:shd w:val="clear" w:color="auto" w:fill="auto"/>
          </w:tcPr>
          <w:p w14:paraId="34F4BD9B" w14:textId="77777777" w:rsidR="007D38A9" w:rsidRPr="00253E77" w:rsidRDefault="007D38A9" w:rsidP="00826E86">
            <w:pPr>
              <w:rPr>
                <w:rFonts w:ascii="Arial" w:eastAsia="Times New Roman" w:hAnsi="Arial" w:cs="Arial"/>
                <w:sz w:val="22"/>
              </w:rPr>
            </w:pPr>
          </w:p>
        </w:tc>
      </w:tr>
      <w:tr w:rsidR="007D38A9" w:rsidRPr="00253E77" w14:paraId="119C7B3E" w14:textId="77777777" w:rsidTr="006442A8">
        <w:trPr>
          <w:cantSplit/>
          <w:trHeight w:val="300"/>
        </w:trPr>
        <w:tc>
          <w:tcPr>
            <w:tcW w:w="4378" w:type="dxa"/>
            <w:shd w:val="clear" w:color="auto" w:fill="auto"/>
          </w:tcPr>
          <w:p w14:paraId="152E16A4" w14:textId="77777777" w:rsidR="007D38A9" w:rsidRPr="00253E77" w:rsidRDefault="007D38A9" w:rsidP="00826E86">
            <w:pPr>
              <w:rPr>
                <w:rFonts w:ascii="Arial" w:eastAsia="Calibri" w:hAnsi="Arial" w:cs="Arial"/>
                <w:sz w:val="22"/>
              </w:rPr>
            </w:pPr>
            <w:r w:rsidRPr="00253E77">
              <w:rPr>
                <w:rFonts w:ascii="Arial" w:eastAsia="Calibri" w:hAnsi="Arial" w:cs="Arial"/>
                <w:sz w:val="22"/>
              </w:rPr>
              <w:t>Functie contactpersoon:</w:t>
            </w:r>
          </w:p>
        </w:tc>
        <w:tc>
          <w:tcPr>
            <w:tcW w:w="4772" w:type="dxa"/>
            <w:shd w:val="clear" w:color="auto" w:fill="auto"/>
          </w:tcPr>
          <w:p w14:paraId="2427455B" w14:textId="77777777" w:rsidR="007D38A9" w:rsidRPr="00253E77" w:rsidRDefault="007D38A9" w:rsidP="00826E86">
            <w:pPr>
              <w:rPr>
                <w:rFonts w:ascii="Arial" w:eastAsia="Times New Roman" w:hAnsi="Arial" w:cs="Arial"/>
                <w:sz w:val="22"/>
              </w:rPr>
            </w:pPr>
          </w:p>
        </w:tc>
      </w:tr>
      <w:tr w:rsidR="007D38A9" w:rsidRPr="00253E77" w14:paraId="046FAE9C" w14:textId="77777777" w:rsidTr="006442A8">
        <w:trPr>
          <w:cantSplit/>
          <w:trHeight w:val="300"/>
        </w:trPr>
        <w:tc>
          <w:tcPr>
            <w:tcW w:w="4378" w:type="dxa"/>
            <w:shd w:val="clear" w:color="auto" w:fill="auto"/>
          </w:tcPr>
          <w:p w14:paraId="3B30C26E" w14:textId="77777777" w:rsidR="007D38A9" w:rsidRPr="00253E77" w:rsidRDefault="007D38A9" w:rsidP="00826E86">
            <w:pPr>
              <w:rPr>
                <w:rFonts w:ascii="Arial" w:eastAsia="Calibri" w:hAnsi="Arial" w:cs="Arial"/>
                <w:sz w:val="22"/>
              </w:rPr>
            </w:pPr>
            <w:r w:rsidRPr="00253E77">
              <w:rPr>
                <w:rFonts w:ascii="Arial" w:eastAsia="Calibri" w:hAnsi="Arial" w:cs="Arial"/>
                <w:sz w:val="22"/>
              </w:rPr>
              <w:t>Telefoonnummer contactpersoon:</w:t>
            </w:r>
          </w:p>
        </w:tc>
        <w:tc>
          <w:tcPr>
            <w:tcW w:w="4772" w:type="dxa"/>
            <w:shd w:val="clear" w:color="auto" w:fill="auto"/>
          </w:tcPr>
          <w:p w14:paraId="589FC5AF" w14:textId="77777777" w:rsidR="007D38A9" w:rsidRPr="00253E77" w:rsidRDefault="007D38A9" w:rsidP="00826E86">
            <w:pPr>
              <w:rPr>
                <w:rFonts w:ascii="Arial" w:eastAsia="Times New Roman" w:hAnsi="Arial" w:cs="Arial"/>
                <w:sz w:val="22"/>
              </w:rPr>
            </w:pPr>
          </w:p>
        </w:tc>
      </w:tr>
      <w:tr w:rsidR="007D38A9" w:rsidRPr="00253E77" w14:paraId="60B6DD3F" w14:textId="77777777" w:rsidTr="006442A8">
        <w:trPr>
          <w:cantSplit/>
          <w:trHeight w:val="300"/>
        </w:trPr>
        <w:tc>
          <w:tcPr>
            <w:tcW w:w="4378" w:type="dxa"/>
            <w:shd w:val="clear" w:color="auto" w:fill="auto"/>
          </w:tcPr>
          <w:p w14:paraId="4B8A3697" w14:textId="77777777" w:rsidR="007D38A9" w:rsidRPr="00253E77" w:rsidRDefault="007D38A9" w:rsidP="00826E86">
            <w:pPr>
              <w:rPr>
                <w:rFonts w:ascii="Arial" w:eastAsia="Calibri" w:hAnsi="Arial" w:cs="Arial"/>
                <w:sz w:val="22"/>
              </w:rPr>
            </w:pPr>
            <w:r w:rsidRPr="00253E77">
              <w:rPr>
                <w:rFonts w:ascii="Arial" w:eastAsia="Calibri" w:hAnsi="Arial" w:cs="Arial"/>
                <w:sz w:val="22"/>
              </w:rPr>
              <w:t>Emailadres contactpersoon:</w:t>
            </w:r>
          </w:p>
        </w:tc>
        <w:tc>
          <w:tcPr>
            <w:tcW w:w="4772" w:type="dxa"/>
            <w:shd w:val="clear" w:color="auto" w:fill="auto"/>
          </w:tcPr>
          <w:p w14:paraId="105D273C" w14:textId="77777777" w:rsidR="007D38A9" w:rsidRPr="00253E77" w:rsidRDefault="007D38A9" w:rsidP="00826E86">
            <w:pPr>
              <w:rPr>
                <w:rFonts w:ascii="Arial" w:eastAsia="Times New Roman" w:hAnsi="Arial" w:cs="Arial"/>
                <w:sz w:val="22"/>
              </w:rPr>
            </w:pPr>
          </w:p>
        </w:tc>
      </w:tr>
      <w:bookmarkEnd w:id="2"/>
    </w:tbl>
    <w:p w14:paraId="532DB158" w14:textId="77777777" w:rsidR="00B51A19" w:rsidRDefault="00B51A19" w:rsidP="00B51A19"/>
    <w:tbl>
      <w:tblPr>
        <w:tblW w:w="91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00B0F0"/>
        <w:tblLayout w:type="fixed"/>
        <w:tblLook w:val="0000" w:firstRow="0" w:lastRow="0" w:firstColumn="0" w:lastColumn="0" w:noHBand="0" w:noVBand="0"/>
      </w:tblPr>
      <w:tblGrid>
        <w:gridCol w:w="4378"/>
        <w:gridCol w:w="4772"/>
      </w:tblGrid>
      <w:tr w:rsidR="004F3CC3" w:rsidRPr="004F3CC3" w14:paraId="4BA29BED" w14:textId="77777777" w:rsidTr="006442A8">
        <w:trPr>
          <w:cantSplit/>
          <w:trHeight w:val="300"/>
        </w:trPr>
        <w:tc>
          <w:tcPr>
            <w:tcW w:w="4378" w:type="dxa"/>
            <w:shd w:val="clear" w:color="auto" w:fill="00B0F0"/>
          </w:tcPr>
          <w:p w14:paraId="703F2227" w14:textId="77777777" w:rsidR="004F3CC3" w:rsidRPr="004F3CC3" w:rsidRDefault="004F3CC3" w:rsidP="004F3CC3">
            <w:pPr>
              <w:rPr>
                <w:rFonts w:ascii="Arial" w:eastAsia="Calibri" w:hAnsi="Arial" w:cs="Arial"/>
                <w:b/>
                <w:bCs/>
                <w:sz w:val="22"/>
                <w:lang w:eastAsia="en-US"/>
              </w:rPr>
            </w:pPr>
            <w:bookmarkStart w:id="3" w:name="_Hlk77353243"/>
            <w:r w:rsidRPr="004F3CC3">
              <w:rPr>
                <w:rFonts w:ascii="Arial" w:eastAsia="Calibri" w:hAnsi="Arial" w:cs="Arial"/>
                <w:b/>
                <w:bCs/>
                <w:sz w:val="22"/>
                <w:lang w:eastAsia="en-US"/>
              </w:rPr>
              <w:t xml:space="preserve">Heeft Inschrijver de referentieopdracht uitgevoerd als hoofdaannemer, als onderaannemer of als </w:t>
            </w:r>
            <w:proofErr w:type="spellStart"/>
            <w:r w:rsidRPr="004F3CC3">
              <w:rPr>
                <w:rFonts w:ascii="Arial" w:eastAsia="Calibri" w:hAnsi="Arial" w:cs="Arial"/>
                <w:b/>
                <w:bCs/>
                <w:sz w:val="22"/>
                <w:lang w:eastAsia="en-US"/>
              </w:rPr>
              <w:t>combinant</w:t>
            </w:r>
            <w:proofErr w:type="spellEnd"/>
            <w:r w:rsidRPr="004F3CC3">
              <w:rPr>
                <w:rFonts w:ascii="Arial" w:eastAsia="Calibri" w:hAnsi="Arial" w:cs="Arial"/>
                <w:b/>
                <w:bCs/>
                <w:sz w:val="22"/>
                <w:lang w:eastAsia="en-US"/>
              </w:rPr>
              <w:t>?</w:t>
            </w:r>
          </w:p>
          <w:p w14:paraId="410E1DEA" w14:textId="77777777" w:rsidR="004F3CC3" w:rsidRPr="004F3CC3" w:rsidRDefault="004F3CC3" w:rsidP="004F3CC3">
            <w:pPr>
              <w:rPr>
                <w:rFonts w:ascii="Arial" w:eastAsia="Calibri" w:hAnsi="Arial" w:cs="Arial"/>
                <w:b/>
                <w:bCs/>
                <w:sz w:val="22"/>
                <w:lang w:eastAsia="en-US"/>
              </w:rPr>
            </w:pPr>
          </w:p>
          <w:p w14:paraId="559E7BA3" w14:textId="77777777" w:rsidR="004F3CC3" w:rsidRPr="004F3CC3" w:rsidRDefault="004F3CC3" w:rsidP="004F3CC3">
            <w:pPr>
              <w:rPr>
                <w:rFonts w:ascii="Arial" w:eastAsia="Calibri" w:hAnsi="Arial" w:cs="Arial"/>
                <w:sz w:val="22"/>
                <w:lang w:eastAsia="en-US"/>
              </w:rPr>
            </w:pPr>
            <w:r w:rsidRPr="004F3CC3">
              <w:rPr>
                <w:rFonts w:ascii="Arial" w:eastAsia="Calibri" w:hAnsi="Arial" w:cs="Arial"/>
                <w:b/>
                <w:bCs/>
                <w:sz w:val="22"/>
                <w:lang w:eastAsia="en-US"/>
              </w:rPr>
              <w:t xml:space="preserve">Indien als onderaannemer of als </w:t>
            </w:r>
            <w:proofErr w:type="spellStart"/>
            <w:r w:rsidRPr="004F3CC3">
              <w:rPr>
                <w:rFonts w:ascii="Arial" w:eastAsia="Calibri" w:hAnsi="Arial" w:cs="Arial"/>
                <w:b/>
                <w:bCs/>
                <w:sz w:val="22"/>
                <w:lang w:eastAsia="en-US"/>
              </w:rPr>
              <w:t>combinant</w:t>
            </w:r>
            <w:proofErr w:type="spellEnd"/>
            <w:r w:rsidRPr="004F3CC3">
              <w:rPr>
                <w:rFonts w:ascii="Arial" w:eastAsia="Calibri" w:hAnsi="Arial" w:cs="Arial"/>
                <w:b/>
                <w:bCs/>
                <w:sz w:val="22"/>
                <w:lang w:eastAsia="en-US"/>
              </w:rPr>
              <w:t xml:space="preserve"> mag onderstaand bij “Gegevens van de referentieopdracht” alleen het aandeel dat in </w:t>
            </w:r>
            <w:proofErr w:type="spellStart"/>
            <w:r w:rsidRPr="004F3CC3">
              <w:rPr>
                <w:rFonts w:ascii="Arial" w:eastAsia="Calibri" w:hAnsi="Arial" w:cs="Arial"/>
                <w:b/>
                <w:bCs/>
                <w:sz w:val="22"/>
                <w:lang w:eastAsia="en-US"/>
              </w:rPr>
              <w:t>onderaanneming</w:t>
            </w:r>
            <w:proofErr w:type="spellEnd"/>
            <w:r w:rsidRPr="004F3CC3">
              <w:rPr>
                <w:rFonts w:ascii="Arial" w:eastAsia="Calibri" w:hAnsi="Arial" w:cs="Arial"/>
                <w:b/>
                <w:bCs/>
                <w:sz w:val="22"/>
                <w:lang w:eastAsia="en-US"/>
              </w:rPr>
              <w:t xml:space="preserve"> of als lid van de combinatie is verricht, worden vermeld!</w:t>
            </w:r>
          </w:p>
        </w:tc>
        <w:tc>
          <w:tcPr>
            <w:tcW w:w="4772" w:type="dxa"/>
            <w:shd w:val="clear" w:color="auto" w:fill="00B0F0"/>
          </w:tcPr>
          <w:p w14:paraId="3BFA100E" w14:textId="77777777" w:rsidR="004F3CC3" w:rsidRPr="004F3CC3" w:rsidRDefault="004F3CC3" w:rsidP="004F3CC3">
            <w:pPr>
              <w:rPr>
                <w:rFonts w:ascii="Arial" w:eastAsia="Times New Roman" w:hAnsi="Arial" w:cs="Arial"/>
                <w:sz w:val="22"/>
              </w:rPr>
            </w:pPr>
          </w:p>
          <w:p w14:paraId="0346BBE3" w14:textId="77777777" w:rsidR="004F3CC3" w:rsidRPr="004F3CC3" w:rsidRDefault="004F3CC3" w:rsidP="004F3CC3">
            <w:pPr>
              <w:rPr>
                <w:rFonts w:ascii="Arial" w:eastAsia="Times New Roman" w:hAnsi="Arial" w:cs="Arial"/>
                <w:sz w:val="22"/>
              </w:rPr>
            </w:pPr>
          </w:p>
        </w:tc>
      </w:tr>
      <w:bookmarkEnd w:id="3"/>
    </w:tbl>
    <w:p w14:paraId="3E73DF14" w14:textId="77777777" w:rsidR="004F3CC3" w:rsidRDefault="004F3CC3" w:rsidP="004F3CC3">
      <w:pPr>
        <w:ind w:left="9912"/>
      </w:pPr>
    </w:p>
    <w:tbl>
      <w:tblPr>
        <w:tblW w:w="92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9"/>
        <w:gridCol w:w="4820"/>
      </w:tblGrid>
      <w:tr w:rsidR="00BE64C0" w:rsidRPr="00BE64C0" w14:paraId="53195AAF" w14:textId="77777777" w:rsidTr="006442A8">
        <w:trPr>
          <w:cantSplit/>
          <w:trHeight w:val="300"/>
        </w:trPr>
        <w:tc>
          <w:tcPr>
            <w:tcW w:w="9249" w:type="dxa"/>
            <w:gridSpan w:val="2"/>
            <w:tcBorders>
              <w:bottom w:val="single" w:sz="6" w:space="0" w:color="auto"/>
            </w:tcBorders>
            <w:shd w:val="clear" w:color="auto" w:fill="00B0F0"/>
          </w:tcPr>
          <w:p w14:paraId="33976C0F" w14:textId="77777777" w:rsidR="00BE64C0" w:rsidRPr="00BE64C0" w:rsidRDefault="00BE64C0" w:rsidP="00BE64C0">
            <w:pPr>
              <w:rPr>
                <w:rFonts w:ascii="Arial" w:eastAsia="Calibri" w:hAnsi="Arial" w:cs="Arial"/>
                <w:b/>
                <w:bCs/>
                <w:sz w:val="22"/>
                <w:lang w:eastAsia="en-US"/>
              </w:rPr>
            </w:pPr>
            <w:r w:rsidRPr="00BE64C0">
              <w:rPr>
                <w:rFonts w:ascii="Arial" w:eastAsia="Calibri" w:hAnsi="Arial" w:cs="Arial"/>
                <w:b/>
                <w:bCs/>
                <w:sz w:val="22"/>
                <w:lang w:eastAsia="en-US"/>
              </w:rPr>
              <w:t>Gegevens van de referentieopdracht</w:t>
            </w:r>
          </w:p>
        </w:tc>
      </w:tr>
      <w:tr w:rsidR="00BE64C0" w:rsidRPr="00BE64C0" w14:paraId="2CB29CD6" w14:textId="77777777" w:rsidTr="00BE64C0">
        <w:trPr>
          <w:cantSplit/>
          <w:trHeight w:val="300"/>
        </w:trPr>
        <w:tc>
          <w:tcPr>
            <w:tcW w:w="4429" w:type="dxa"/>
            <w:shd w:val="clear" w:color="auto" w:fill="auto"/>
            <w:vAlign w:val="center"/>
          </w:tcPr>
          <w:p w14:paraId="0EB8C03F" w14:textId="77777777" w:rsidR="00BE64C0" w:rsidRPr="00BE64C0" w:rsidRDefault="00BE64C0" w:rsidP="00BE64C0">
            <w:pPr>
              <w:widowControl w:val="0"/>
              <w:tabs>
                <w:tab w:val="left" w:pos="2250"/>
              </w:tabs>
              <w:rPr>
                <w:rFonts w:ascii="Arial" w:eastAsia="Calibri" w:hAnsi="Arial" w:cs="Arial"/>
                <w:sz w:val="22"/>
                <w:lang w:eastAsia="en-US"/>
              </w:rPr>
            </w:pPr>
          </w:p>
          <w:p w14:paraId="60B3EE1A" w14:textId="2C22EBDA" w:rsidR="00BE64C0" w:rsidRPr="00BE64C0" w:rsidRDefault="00BE64C0" w:rsidP="00BE64C0">
            <w:pPr>
              <w:rPr>
                <w:rFonts w:ascii="Arial" w:eastAsia="Calibri" w:hAnsi="Arial" w:cs="Arial"/>
                <w:sz w:val="22"/>
                <w:lang w:eastAsia="en-US"/>
              </w:rPr>
            </w:pPr>
            <w:r w:rsidRPr="00BE64C0">
              <w:rPr>
                <w:rFonts w:ascii="Arial" w:eastAsia="Calibri" w:hAnsi="Arial" w:cs="Arial"/>
                <w:sz w:val="22"/>
                <w:lang w:eastAsia="en-US"/>
              </w:rPr>
              <w:t>Geef een beschrijving van de referentieopdracht waaruit duidelijk blijkt wat de inhoud van de opdracht is, zodanig dat deze beschrijving ondubbelzinnig laat zien dat wordt voldaan aan kerncompetentie A (max. 750 woorden)</w:t>
            </w:r>
            <w:r w:rsidR="006442A8">
              <w:rPr>
                <w:rFonts w:ascii="Arial" w:eastAsia="Calibri" w:hAnsi="Arial" w:cs="Arial"/>
                <w:sz w:val="22"/>
                <w:lang w:eastAsia="en-US"/>
              </w:rPr>
              <w:t>.</w:t>
            </w:r>
          </w:p>
          <w:p w14:paraId="71C244A4" w14:textId="77777777" w:rsidR="00BE64C0" w:rsidRPr="00BE64C0" w:rsidRDefault="00BE64C0" w:rsidP="00BE64C0">
            <w:pPr>
              <w:widowControl w:val="0"/>
              <w:tabs>
                <w:tab w:val="left" w:pos="2250"/>
              </w:tabs>
              <w:rPr>
                <w:rFonts w:ascii="Arial" w:eastAsia="Calibri" w:hAnsi="Arial" w:cs="Arial"/>
                <w:sz w:val="22"/>
                <w:lang w:eastAsia="en-US"/>
              </w:rPr>
            </w:pPr>
          </w:p>
        </w:tc>
        <w:tc>
          <w:tcPr>
            <w:tcW w:w="4820" w:type="dxa"/>
            <w:shd w:val="clear" w:color="auto" w:fill="auto"/>
          </w:tcPr>
          <w:p w14:paraId="44D048AE" w14:textId="77777777" w:rsidR="00BE64C0" w:rsidRPr="00BE64C0" w:rsidRDefault="00BE64C0" w:rsidP="00BE64C0">
            <w:pPr>
              <w:widowControl w:val="0"/>
              <w:tabs>
                <w:tab w:val="left" w:pos="2250"/>
              </w:tabs>
              <w:rPr>
                <w:rFonts w:ascii="Arial" w:eastAsia="Times New Roman" w:hAnsi="Arial" w:cs="Arial"/>
                <w:sz w:val="22"/>
              </w:rPr>
            </w:pPr>
          </w:p>
          <w:p w14:paraId="058113DB" w14:textId="77777777" w:rsidR="00BE64C0" w:rsidRPr="00BE64C0" w:rsidRDefault="00BE64C0" w:rsidP="00BE64C0">
            <w:pPr>
              <w:widowControl w:val="0"/>
              <w:tabs>
                <w:tab w:val="left" w:pos="2250"/>
              </w:tabs>
              <w:rPr>
                <w:rFonts w:ascii="Arial" w:eastAsia="Times New Roman" w:hAnsi="Arial" w:cs="Arial"/>
                <w:b/>
                <w:sz w:val="22"/>
              </w:rPr>
            </w:pPr>
          </w:p>
          <w:p w14:paraId="43E36777" w14:textId="77777777" w:rsidR="00BE64C0" w:rsidRPr="00BE64C0" w:rsidRDefault="00BE64C0" w:rsidP="00BE64C0">
            <w:pPr>
              <w:widowControl w:val="0"/>
              <w:tabs>
                <w:tab w:val="left" w:pos="2250"/>
              </w:tabs>
              <w:rPr>
                <w:rFonts w:ascii="Arial" w:eastAsia="Times New Roman" w:hAnsi="Arial" w:cs="Arial"/>
                <w:b/>
                <w:sz w:val="22"/>
              </w:rPr>
            </w:pPr>
          </w:p>
          <w:p w14:paraId="06050ED6" w14:textId="77777777" w:rsidR="00BE64C0" w:rsidRPr="00BE64C0" w:rsidRDefault="00BE64C0" w:rsidP="00BE64C0">
            <w:pPr>
              <w:widowControl w:val="0"/>
              <w:tabs>
                <w:tab w:val="left" w:pos="2250"/>
              </w:tabs>
              <w:rPr>
                <w:rFonts w:ascii="Arial" w:eastAsia="Times New Roman" w:hAnsi="Arial" w:cs="Arial"/>
                <w:b/>
                <w:sz w:val="22"/>
              </w:rPr>
            </w:pPr>
          </w:p>
          <w:p w14:paraId="0B16C99D" w14:textId="77777777" w:rsidR="00BE64C0" w:rsidRPr="00BE64C0" w:rsidRDefault="00BE64C0" w:rsidP="00BE64C0">
            <w:pPr>
              <w:widowControl w:val="0"/>
              <w:tabs>
                <w:tab w:val="left" w:pos="2250"/>
              </w:tabs>
              <w:rPr>
                <w:rFonts w:ascii="Arial" w:eastAsia="Times New Roman" w:hAnsi="Arial" w:cs="Arial"/>
                <w:b/>
                <w:sz w:val="22"/>
              </w:rPr>
            </w:pPr>
          </w:p>
          <w:p w14:paraId="04414369" w14:textId="77777777" w:rsidR="00BE64C0" w:rsidRPr="00BE64C0" w:rsidRDefault="00BE64C0" w:rsidP="00BE64C0">
            <w:pPr>
              <w:widowControl w:val="0"/>
              <w:tabs>
                <w:tab w:val="left" w:pos="2250"/>
              </w:tabs>
              <w:rPr>
                <w:rFonts w:ascii="Arial" w:eastAsia="Times New Roman" w:hAnsi="Arial" w:cs="Arial"/>
                <w:b/>
                <w:sz w:val="22"/>
              </w:rPr>
            </w:pPr>
          </w:p>
          <w:p w14:paraId="56C3CF89" w14:textId="77777777" w:rsidR="00BE64C0" w:rsidRPr="00BE64C0" w:rsidRDefault="00BE64C0" w:rsidP="00BE64C0">
            <w:pPr>
              <w:widowControl w:val="0"/>
              <w:tabs>
                <w:tab w:val="left" w:pos="2250"/>
              </w:tabs>
              <w:rPr>
                <w:rFonts w:ascii="Arial" w:eastAsia="Times New Roman" w:hAnsi="Arial" w:cs="Arial"/>
                <w:b/>
                <w:sz w:val="22"/>
              </w:rPr>
            </w:pPr>
          </w:p>
          <w:p w14:paraId="30FDA40C" w14:textId="77777777" w:rsidR="00BE64C0" w:rsidRPr="00BE64C0" w:rsidRDefault="00BE64C0" w:rsidP="00BE64C0">
            <w:pPr>
              <w:widowControl w:val="0"/>
              <w:tabs>
                <w:tab w:val="left" w:pos="2250"/>
              </w:tabs>
              <w:rPr>
                <w:rFonts w:ascii="Arial" w:eastAsia="Times New Roman" w:hAnsi="Arial" w:cs="Arial"/>
                <w:b/>
                <w:sz w:val="22"/>
              </w:rPr>
            </w:pPr>
          </w:p>
          <w:p w14:paraId="0D8B1BB5" w14:textId="77777777" w:rsidR="00BE64C0" w:rsidRPr="00BE64C0" w:rsidRDefault="00BE64C0" w:rsidP="00BE64C0">
            <w:pPr>
              <w:widowControl w:val="0"/>
              <w:tabs>
                <w:tab w:val="left" w:pos="2250"/>
              </w:tabs>
              <w:rPr>
                <w:rFonts w:ascii="Arial" w:eastAsia="Times New Roman" w:hAnsi="Arial" w:cs="Arial"/>
                <w:b/>
                <w:sz w:val="22"/>
              </w:rPr>
            </w:pPr>
          </w:p>
        </w:tc>
      </w:tr>
      <w:tr w:rsidR="00BE64C0" w:rsidRPr="00BE64C0" w14:paraId="18BF0EC9" w14:textId="77777777" w:rsidTr="00BE64C0">
        <w:trPr>
          <w:cantSplit/>
          <w:trHeight w:val="300"/>
        </w:trPr>
        <w:tc>
          <w:tcPr>
            <w:tcW w:w="4429" w:type="dxa"/>
            <w:shd w:val="clear" w:color="auto" w:fill="auto"/>
            <w:vAlign w:val="center"/>
          </w:tcPr>
          <w:p w14:paraId="5B378C6A" w14:textId="77777777" w:rsidR="00BE64C0" w:rsidRPr="00BE64C0" w:rsidRDefault="00BE64C0" w:rsidP="00BE64C0">
            <w:pPr>
              <w:widowControl w:val="0"/>
              <w:tabs>
                <w:tab w:val="left" w:pos="2250"/>
              </w:tabs>
              <w:rPr>
                <w:rFonts w:ascii="Arial" w:eastAsia="Times New Roman" w:hAnsi="Arial" w:cs="Arial"/>
                <w:b/>
                <w:sz w:val="22"/>
              </w:rPr>
            </w:pPr>
          </w:p>
          <w:p w14:paraId="7D12B411" w14:textId="77777777" w:rsidR="00BE64C0" w:rsidRPr="00BE64C0" w:rsidRDefault="00BE64C0" w:rsidP="00BE64C0">
            <w:pPr>
              <w:rPr>
                <w:rFonts w:ascii="Arial" w:eastAsia="Calibri" w:hAnsi="Arial" w:cs="Arial"/>
                <w:sz w:val="22"/>
                <w:lang w:eastAsia="en-US"/>
              </w:rPr>
            </w:pPr>
            <w:r w:rsidRPr="00BE64C0">
              <w:rPr>
                <w:rFonts w:ascii="Arial" w:eastAsia="Calibri" w:hAnsi="Arial" w:cs="Arial"/>
                <w:sz w:val="22"/>
                <w:lang w:eastAsia="en-US"/>
              </w:rPr>
              <w:t>Omvang van de opdracht:</w:t>
            </w:r>
          </w:p>
          <w:p w14:paraId="5192F027" w14:textId="77777777" w:rsidR="00BE64C0" w:rsidRPr="00BE64C0" w:rsidRDefault="00BE64C0" w:rsidP="00BE64C0">
            <w:pPr>
              <w:rPr>
                <w:rFonts w:ascii="Arial" w:eastAsia="Times New Roman" w:hAnsi="Arial" w:cs="Arial"/>
                <w:sz w:val="22"/>
              </w:rPr>
            </w:pPr>
          </w:p>
        </w:tc>
        <w:tc>
          <w:tcPr>
            <w:tcW w:w="4820" w:type="dxa"/>
            <w:shd w:val="clear" w:color="auto" w:fill="auto"/>
          </w:tcPr>
          <w:p w14:paraId="0D13EB4D" w14:textId="77777777" w:rsidR="00BE64C0" w:rsidRPr="00BE64C0" w:rsidRDefault="00BE64C0" w:rsidP="00BE64C0">
            <w:pPr>
              <w:widowControl w:val="0"/>
              <w:tabs>
                <w:tab w:val="left" w:pos="2250"/>
              </w:tabs>
              <w:rPr>
                <w:rFonts w:ascii="Arial" w:eastAsia="Calibri" w:hAnsi="Arial" w:cs="Arial"/>
                <w:sz w:val="22"/>
                <w:lang w:eastAsia="en-US"/>
              </w:rPr>
            </w:pPr>
            <w:r w:rsidRPr="00BE64C0">
              <w:rPr>
                <w:rFonts w:ascii="Arial" w:eastAsia="Calibri" w:hAnsi="Arial" w:cs="Arial"/>
                <w:sz w:val="22"/>
                <w:lang w:eastAsia="en-US"/>
              </w:rPr>
              <w:t>In aantallen:</w:t>
            </w:r>
          </w:p>
          <w:p w14:paraId="5036A85D" w14:textId="77777777" w:rsidR="00BE64C0" w:rsidRPr="00BE64C0" w:rsidRDefault="00BE64C0" w:rsidP="00BE64C0">
            <w:pPr>
              <w:widowControl w:val="0"/>
              <w:tabs>
                <w:tab w:val="left" w:pos="2250"/>
              </w:tabs>
              <w:rPr>
                <w:rFonts w:ascii="Arial" w:eastAsia="Calibri" w:hAnsi="Arial" w:cs="Arial"/>
                <w:sz w:val="22"/>
                <w:lang w:eastAsia="en-US"/>
              </w:rPr>
            </w:pPr>
          </w:p>
          <w:p w14:paraId="5BE5C4E3" w14:textId="77777777" w:rsidR="00BE64C0" w:rsidRPr="00BE64C0" w:rsidRDefault="00BE64C0" w:rsidP="00BE64C0">
            <w:pPr>
              <w:widowControl w:val="0"/>
              <w:tabs>
                <w:tab w:val="left" w:pos="2250"/>
              </w:tabs>
              <w:rPr>
                <w:rFonts w:ascii="Arial" w:eastAsia="Calibri" w:hAnsi="Arial" w:cs="Arial"/>
                <w:sz w:val="22"/>
                <w:lang w:eastAsia="en-US"/>
              </w:rPr>
            </w:pPr>
            <w:r w:rsidRPr="00BE64C0">
              <w:rPr>
                <w:rFonts w:ascii="Arial" w:eastAsia="Calibri" w:hAnsi="Arial" w:cs="Arial"/>
                <w:sz w:val="22"/>
                <w:lang w:eastAsia="en-US"/>
              </w:rPr>
              <w:t>In Euro’s:</w:t>
            </w:r>
          </w:p>
        </w:tc>
      </w:tr>
      <w:tr w:rsidR="00BE64C0" w:rsidRPr="00BE64C0" w14:paraId="3DEDD7C7" w14:textId="77777777" w:rsidTr="00BE64C0">
        <w:trPr>
          <w:cantSplit/>
          <w:trHeight w:val="300"/>
        </w:trPr>
        <w:tc>
          <w:tcPr>
            <w:tcW w:w="4429" w:type="dxa"/>
            <w:shd w:val="clear" w:color="auto" w:fill="auto"/>
            <w:vAlign w:val="center"/>
          </w:tcPr>
          <w:p w14:paraId="74A6F215" w14:textId="77777777" w:rsidR="00BE64C0" w:rsidRPr="00BE64C0" w:rsidRDefault="00BE64C0" w:rsidP="00BE64C0">
            <w:pPr>
              <w:rPr>
                <w:rFonts w:ascii="Arial" w:eastAsia="Calibri" w:hAnsi="Arial" w:cs="Arial"/>
                <w:sz w:val="22"/>
                <w:lang w:eastAsia="en-US"/>
              </w:rPr>
            </w:pPr>
          </w:p>
          <w:p w14:paraId="43A21141" w14:textId="77777777" w:rsidR="00BE64C0" w:rsidRPr="00BE64C0" w:rsidRDefault="00BE64C0" w:rsidP="00BE64C0">
            <w:pPr>
              <w:rPr>
                <w:rFonts w:ascii="Arial" w:eastAsia="Calibri" w:hAnsi="Arial" w:cs="Arial"/>
                <w:sz w:val="22"/>
                <w:lang w:eastAsia="en-US"/>
              </w:rPr>
            </w:pPr>
            <w:r w:rsidRPr="00BE64C0">
              <w:rPr>
                <w:rFonts w:ascii="Arial" w:eastAsia="Calibri" w:hAnsi="Arial" w:cs="Arial"/>
                <w:sz w:val="22"/>
                <w:lang w:eastAsia="en-US"/>
              </w:rPr>
              <w:t xml:space="preserve">Aanvangsdatum van de opdracht: </w:t>
            </w:r>
          </w:p>
        </w:tc>
        <w:tc>
          <w:tcPr>
            <w:tcW w:w="4820" w:type="dxa"/>
            <w:shd w:val="clear" w:color="auto" w:fill="auto"/>
          </w:tcPr>
          <w:p w14:paraId="3B7CCDBE" w14:textId="77777777" w:rsidR="00BE64C0" w:rsidRPr="00BE64C0" w:rsidRDefault="00BE64C0" w:rsidP="00BE64C0">
            <w:pPr>
              <w:rPr>
                <w:rFonts w:ascii="Arial" w:eastAsia="Calibri" w:hAnsi="Arial" w:cs="Arial"/>
                <w:sz w:val="22"/>
                <w:lang w:eastAsia="en-US"/>
              </w:rPr>
            </w:pPr>
          </w:p>
        </w:tc>
      </w:tr>
      <w:tr w:rsidR="00BE64C0" w:rsidRPr="00BE64C0" w14:paraId="1C836CDF" w14:textId="77777777" w:rsidTr="00BE64C0">
        <w:trPr>
          <w:cantSplit/>
          <w:trHeight w:val="300"/>
        </w:trPr>
        <w:tc>
          <w:tcPr>
            <w:tcW w:w="4429" w:type="dxa"/>
            <w:shd w:val="clear" w:color="auto" w:fill="auto"/>
            <w:vAlign w:val="center"/>
          </w:tcPr>
          <w:p w14:paraId="687BBA64" w14:textId="77777777" w:rsidR="00BE64C0" w:rsidRPr="00BE64C0" w:rsidRDefault="00BE64C0" w:rsidP="00BE64C0">
            <w:pPr>
              <w:rPr>
                <w:rFonts w:ascii="Arial" w:eastAsia="Calibri" w:hAnsi="Arial" w:cs="Arial"/>
                <w:sz w:val="22"/>
                <w:lang w:eastAsia="en-US"/>
              </w:rPr>
            </w:pPr>
          </w:p>
          <w:p w14:paraId="6DAA8B02" w14:textId="77777777" w:rsidR="00BE64C0" w:rsidRPr="00BE64C0" w:rsidRDefault="00BE64C0" w:rsidP="00BE64C0">
            <w:pPr>
              <w:rPr>
                <w:rFonts w:ascii="Arial" w:eastAsia="Calibri" w:hAnsi="Arial" w:cs="Arial"/>
                <w:sz w:val="22"/>
                <w:lang w:eastAsia="en-US"/>
              </w:rPr>
            </w:pPr>
            <w:r w:rsidRPr="00BE64C0">
              <w:rPr>
                <w:rFonts w:ascii="Arial" w:eastAsia="Calibri" w:hAnsi="Arial" w:cs="Arial"/>
                <w:sz w:val="22"/>
                <w:lang w:eastAsia="en-US"/>
              </w:rPr>
              <w:t>Afrondingsdatum van de opdracht:</w:t>
            </w:r>
          </w:p>
        </w:tc>
        <w:tc>
          <w:tcPr>
            <w:tcW w:w="4820" w:type="dxa"/>
            <w:shd w:val="clear" w:color="auto" w:fill="auto"/>
          </w:tcPr>
          <w:p w14:paraId="42A3AF28" w14:textId="77777777" w:rsidR="00BE64C0" w:rsidRPr="00BE64C0" w:rsidRDefault="00BE64C0" w:rsidP="00BE64C0">
            <w:pPr>
              <w:rPr>
                <w:rFonts w:ascii="Arial" w:eastAsia="Calibri" w:hAnsi="Arial" w:cs="Arial"/>
                <w:sz w:val="22"/>
                <w:lang w:eastAsia="en-US"/>
              </w:rPr>
            </w:pPr>
          </w:p>
        </w:tc>
      </w:tr>
    </w:tbl>
    <w:p w14:paraId="3F4E5440" w14:textId="77777777" w:rsidR="004F3CC3" w:rsidRDefault="004F3CC3" w:rsidP="004F3CC3"/>
    <w:tbl>
      <w:tblPr>
        <w:tblW w:w="92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9"/>
        <w:gridCol w:w="4820"/>
      </w:tblGrid>
      <w:tr w:rsidR="00AC14F9" w:rsidRPr="00AC14F9" w14:paraId="49EE2488" w14:textId="77777777" w:rsidTr="0035125B">
        <w:trPr>
          <w:cantSplit/>
          <w:trHeight w:val="300"/>
        </w:trPr>
        <w:tc>
          <w:tcPr>
            <w:tcW w:w="9249" w:type="dxa"/>
            <w:gridSpan w:val="2"/>
            <w:tcBorders>
              <w:top w:val="single" w:sz="6" w:space="0" w:color="auto"/>
              <w:left w:val="single" w:sz="6" w:space="0" w:color="auto"/>
              <w:bottom w:val="nil"/>
              <w:right w:val="single" w:sz="6" w:space="0" w:color="auto"/>
            </w:tcBorders>
            <w:shd w:val="clear" w:color="auto" w:fill="00B0F0"/>
          </w:tcPr>
          <w:p w14:paraId="34DAC2E8" w14:textId="77777777" w:rsidR="00AC14F9" w:rsidRPr="00AC14F9" w:rsidRDefault="00AC14F9" w:rsidP="00AC14F9">
            <w:pPr>
              <w:rPr>
                <w:rFonts w:ascii="Arial" w:eastAsia="Calibri" w:hAnsi="Arial" w:cs="Arial"/>
                <w:b/>
                <w:bCs/>
                <w:sz w:val="22"/>
                <w:lang w:eastAsia="en-US"/>
              </w:rPr>
            </w:pPr>
            <w:r w:rsidRPr="00AC14F9">
              <w:rPr>
                <w:rFonts w:ascii="Arial" w:eastAsia="Calibri" w:hAnsi="Arial" w:cs="Arial"/>
                <w:b/>
                <w:bCs/>
                <w:sz w:val="22"/>
                <w:lang w:eastAsia="en-US"/>
              </w:rPr>
              <w:t>Ondertekening door Inschrijver</w:t>
            </w:r>
          </w:p>
          <w:p w14:paraId="47740B9B" w14:textId="77777777" w:rsidR="00AC14F9" w:rsidRPr="00AC14F9" w:rsidRDefault="00AC14F9" w:rsidP="00AC14F9">
            <w:pPr>
              <w:rPr>
                <w:rFonts w:ascii="Arial" w:eastAsia="Calibri" w:hAnsi="Arial" w:cs="Arial"/>
                <w:sz w:val="22"/>
                <w:lang w:eastAsia="en-US"/>
              </w:rPr>
            </w:pPr>
          </w:p>
        </w:tc>
      </w:tr>
      <w:tr w:rsidR="00AC14F9" w:rsidRPr="00AC14F9" w14:paraId="5443FA62" w14:textId="77777777" w:rsidTr="00AC14F9">
        <w:trPr>
          <w:cantSplit/>
          <w:trHeight w:val="300"/>
        </w:trPr>
        <w:tc>
          <w:tcPr>
            <w:tcW w:w="4429" w:type="dxa"/>
            <w:tcBorders>
              <w:top w:val="single" w:sz="6" w:space="0" w:color="auto"/>
              <w:left w:val="single" w:sz="6" w:space="0" w:color="auto"/>
              <w:bottom w:val="single" w:sz="6" w:space="0" w:color="auto"/>
              <w:right w:val="single" w:sz="6" w:space="0" w:color="auto"/>
            </w:tcBorders>
          </w:tcPr>
          <w:p w14:paraId="4FFC4C79" w14:textId="77777777" w:rsidR="00AC14F9" w:rsidRPr="00AC14F9" w:rsidRDefault="00AC14F9" w:rsidP="00AC14F9">
            <w:pPr>
              <w:rPr>
                <w:rFonts w:ascii="Arial" w:eastAsia="Calibri" w:hAnsi="Arial" w:cs="Arial"/>
                <w:sz w:val="22"/>
                <w:lang w:eastAsia="en-US"/>
              </w:rPr>
            </w:pPr>
            <w:r w:rsidRPr="00AC14F9">
              <w:rPr>
                <w:rFonts w:ascii="Arial" w:eastAsia="Calibri" w:hAnsi="Arial" w:cs="Arial"/>
                <w:sz w:val="22"/>
                <w:lang w:eastAsia="en-US"/>
              </w:rPr>
              <w:t>Naam Inschrijver:</w:t>
            </w:r>
          </w:p>
        </w:tc>
        <w:tc>
          <w:tcPr>
            <w:tcW w:w="4820" w:type="dxa"/>
            <w:tcBorders>
              <w:top w:val="single" w:sz="6" w:space="0" w:color="auto"/>
              <w:left w:val="single" w:sz="6" w:space="0" w:color="auto"/>
              <w:bottom w:val="single" w:sz="6" w:space="0" w:color="auto"/>
              <w:right w:val="single" w:sz="6" w:space="0" w:color="auto"/>
            </w:tcBorders>
          </w:tcPr>
          <w:p w14:paraId="1D0E9A59" w14:textId="77777777" w:rsidR="00AC14F9" w:rsidRPr="00AC14F9" w:rsidRDefault="00AC14F9" w:rsidP="00AC14F9">
            <w:pPr>
              <w:rPr>
                <w:rFonts w:ascii="Arial" w:eastAsia="Calibri" w:hAnsi="Arial" w:cs="Arial"/>
                <w:sz w:val="22"/>
                <w:lang w:eastAsia="en-US"/>
              </w:rPr>
            </w:pPr>
          </w:p>
        </w:tc>
      </w:tr>
      <w:tr w:rsidR="00AC14F9" w:rsidRPr="00AC14F9" w14:paraId="192DEACB" w14:textId="77777777" w:rsidTr="00AC14F9">
        <w:trPr>
          <w:cantSplit/>
          <w:trHeight w:val="300"/>
        </w:trPr>
        <w:tc>
          <w:tcPr>
            <w:tcW w:w="4429" w:type="dxa"/>
            <w:tcBorders>
              <w:top w:val="single" w:sz="6" w:space="0" w:color="auto"/>
              <w:left w:val="single" w:sz="6" w:space="0" w:color="auto"/>
              <w:bottom w:val="single" w:sz="6" w:space="0" w:color="auto"/>
              <w:right w:val="single" w:sz="6" w:space="0" w:color="auto"/>
            </w:tcBorders>
          </w:tcPr>
          <w:p w14:paraId="4EE96854" w14:textId="77777777" w:rsidR="00AC14F9" w:rsidRPr="00AC14F9" w:rsidRDefault="00AC14F9" w:rsidP="00AC14F9">
            <w:pPr>
              <w:rPr>
                <w:rFonts w:ascii="Arial" w:eastAsia="Calibri" w:hAnsi="Arial" w:cs="Arial"/>
                <w:sz w:val="22"/>
                <w:lang w:eastAsia="en-US"/>
              </w:rPr>
            </w:pPr>
            <w:r w:rsidRPr="00AC14F9">
              <w:rPr>
                <w:rFonts w:ascii="Arial" w:eastAsia="Calibri" w:hAnsi="Arial" w:cs="Arial"/>
                <w:sz w:val="22"/>
                <w:lang w:eastAsia="en-US"/>
              </w:rPr>
              <w:t>Naam rechtsgeldig ondertekenaar:</w:t>
            </w:r>
          </w:p>
        </w:tc>
        <w:tc>
          <w:tcPr>
            <w:tcW w:w="4820" w:type="dxa"/>
            <w:tcBorders>
              <w:top w:val="single" w:sz="6" w:space="0" w:color="auto"/>
              <w:left w:val="single" w:sz="6" w:space="0" w:color="auto"/>
              <w:bottom w:val="single" w:sz="6" w:space="0" w:color="auto"/>
              <w:right w:val="single" w:sz="6" w:space="0" w:color="auto"/>
            </w:tcBorders>
          </w:tcPr>
          <w:p w14:paraId="6B54397A" w14:textId="77777777" w:rsidR="00AC14F9" w:rsidRPr="00AC14F9" w:rsidRDefault="00AC14F9" w:rsidP="00AC14F9">
            <w:pPr>
              <w:rPr>
                <w:rFonts w:ascii="Arial" w:eastAsia="Calibri" w:hAnsi="Arial" w:cs="Arial"/>
                <w:sz w:val="22"/>
                <w:lang w:eastAsia="en-US"/>
              </w:rPr>
            </w:pPr>
          </w:p>
        </w:tc>
      </w:tr>
      <w:tr w:rsidR="00AC14F9" w:rsidRPr="00AC14F9" w14:paraId="3555F66B" w14:textId="77777777" w:rsidTr="00AC14F9">
        <w:trPr>
          <w:cantSplit/>
          <w:trHeight w:val="300"/>
        </w:trPr>
        <w:tc>
          <w:tcPr>
            <w:tcW w:w="4429" w:type="dxa"/>
            <w:tcBorders>
              <w:top w:val="single" w:sz="6" w:space="0" w:color="auto"/>
              <w:left w:val="single" w:sz="6" w:space="0" w:color="auto"/>
              <w:bottom w:val="single" w:sz="6" w:space="0" w:color="auto"/>
              <w:right w:val="single" w:sz="6" w:space="0" w:color="auto"/>
            </w:tcBorders>
          </w:tcPr>
          <w:p w14:paraId="11952FC3" w14:textId="77777777" w:rsidR="00AC14F9" w:rsidRPr="00AC14F9" w:rsidRDefault="00AC14F9" w:rsidP="00AC14F9">
            <w:pPr>
              <w:rPr>
                <w:rFonts w:ascii="Arial" w:eastAsia="Calibri" w:hAnsi="Arial" w:cs="Arial"/>
                <w:sz w:val="22"/>
                <w:lang w:eastAsia="en-US"/>
              </w:rPr>
            </w:pPr>
            <w:r w:rsidRPr="00AC14F9">
              <w:rPr>
                <w:rFonts w:ascii="Arial" w:eastAsia="Calibri" w:hAnsi="Arial" w:cs="Arial"/>
                <w:sz w:val="22"/>
                <w:lang w:eastAsia="en-US"/>
              </w:rPr>
              <w:t>Functie rechtsgeldig ondertekenaar:</w:t>
            </w:r>
          </w:p>
        </w:tc>
        <w:tc>
          <w:tcPr>
            <w:tcW w:w="4820" w:type="dxa"/>
            <w:tcBorders>
              <w:top w:val="single" w:sz="6" w:space="0" w:color="auto"/>
              <w:left w:val="single" w:sz="6" w:space="0" w:color="auto"/>
              <w:bottom w:val="single" w:sz="6" w:space="0" w:color="auto"/>
              <w:right w:val="single" w:sz="6" w:space="0" w:color="auto"/>
            </w:tcBorders>
          </w:tcPr>
          <w:p w14:paraId="2356004B" w14:textId="77777777" w:rsidR="00AC14F9" w:rsidRPr="00AC14F9" w:rsidRDefault="00AC14F9" w:rsidP="00AC14F9">
            <w:pPr>
              <w:rPr>
                <w:rFonts w:ascii="Arial" w:eastAsia="Calibri" w:hAnsi="Arial" w:cs="Arial"/>
                <w:sz w:val="22"/>
                <w:lang w:eastAsia="en-US"/>
              </w:rPr>
            </w:pPr>
          </w:p>
        </w:tc>
      </w:tr>
      <w:tr w:rsidR="00AC14F9" w:rsidRPr="00AC14F9" w14:paraId="6FCD8929" w14:textId="77777777" w:rsidTr="00AC14F9">
        <w:trPr>
          <w:cantSplit/>
          <w:trHeight w:val="300"/>
        </w:trPr>
        <w:tc>
          <w:tcPr>
            <w:tcW w:w="4429" w:type="dxa"/>
            <w:tcBorders>
              <w:top w:val="single" w:sz="6" w:space="0" w:color="auto"/>
              <w:left w:val="single" w:sz="6" w:space="0" w:color="auto"/>
              <w:bottom w:val="single" w:sz="6" w:space="0" w:color="auto"/>
              <w:right w:val="single" w:sz="6" w:space="0" w:color="auto"/>
            </w:tcBorders>
          </w:tcPr>
          <w:p w14:paraId="3DDB310D" w14:textId="77777777" w:rsidR="00AC14F9" w:rsidRPr="00AC14F9" w:rsidRDefault="00AC14F9" w:rsidP="00AC14F9">
            <w:pPr>
              <w:rPr>
                <w:rFonts w:ascii="Arial" w:eastAsia="Calibri" w:hAnsi="Arial" w:cs="Arial"/>
                <w:sz w:val="22"/>
                <w:lang w:eastAsia="en-US"/>
              </w:rPr>
            </w:pPr>
            <w:r w:rsidRPr="00AC14F9">
              <w:rPr>
                <w:rFonts w:ascii="Arial" w:eastAsia="Calibri" w:hAnsi="Arial" w:cs="Arial"/>
                <w:sz w:val="22"/>
                <w:lang w:eastAsia="en-US"/>
              </w:rPr>
              <w:t>Handtekening rechtsgeldig ondertekenaar:</w:t>
            </w:r>
          </w:p>
          <w:p w14:paraId="1CF592D2" w14:textId="77777777" w:rsidR="00AC14F9" w:rsidRPr="00AC14F9" w:rsidRDefault="00AC14F9" w:rsidP="00AC14F9">
            <w:pPr>
              <w:rPr>
                <w:rFonts w:ascii="Arial" w:eastAsia="Calibri" w:hAnsi="Arial" w:cs="Arial"/>
                <w:sz w:val="22"/>
                <w:lang w:eastAsia="en-US"/>
              </w:rPr>
            </w:pPr>
            <w:r w:rsidRPr="00AC14F9">
              <w:rPr>
                <w:rFonts w:ascii="Arial" w:eastAsia="Calibri" w:hAnsi="Arial" w:cs="Arial"/>
                <w:sz w:val="22"/>
                <w:lang w:eastAsia="en-US"/>
              </w:rPr>
              <w:t>(voorzien van datum ondertekening)</w:t>
            </w:r>
          </w:p>
        </w:tc>
        <w:tc>
          <w:tcPr>
            <w:tcW w:w="4820" w:type="dxa"/>
            <w:tcBorders>
              <w:top w:val="single" w:sz="6" w:space="0" w:color="auto"/>
              <w:left w:val="single" w:sz="6" w:space="0" w:color="auto"/>
              <w:bottom w:val="single" w:sz="6" w:space="0" w:color="auto"/>
              <w:right w:val="single" w:sz="6" w:space="0" w:color="auto"/>
            </w:tcBorders>
          </w:tcPr>
          <w:p w14:paraId="140E46A0" w14:textId="77777777" w:rsidR="00AC14F9" w:rsidRPr="00AC14F9" w:rsidRDefault="00AC14F9" w:rsidP="00AC14F9">
            <w:pPr>
              <w:rPr>
                <w:rFonts w:ascii="Arial" w:eastAsia="Calibri" w:hAnsi="Arial" w:cs="Arial"/>
                <w:sz w:val="22"/>
                <w:lang w:eastAsia="en-US"/>
              </w:rPr>
            </w:pPr>
          </w:p>
          <w:p w14:paraId="02B834C8" w14:textId="77777777" w:rsidR="00AC14F9" w:rsidRPr="00AC14F9" w:rsidRDefault="00AC14F9" w:rsidP="00AC14F9">
            <w:pPr>
              <w:rPr>
                <w:rFonts w:ascii="Arial" w:eastAsia="Calibri" w:hAnsi="Arial" w:cs="Arial"/>
                <w:sz w:val="22"/>
                <w:lang w:eastAsia="en-US"/>
              </w:rPr>
            </w:pPr>
          </w:p>
        </w:tc>
      </w:tr>
    </w:tbl>
    <w:p w14:paraId="7C47B33B" w14:textId="1B5813DD" w:rsidR="00AC14F9" w:rsidRDefault="00AC14F9" w:rsidP="004F3CC3"/>
    <w:p w14:paraId="1CFEBAC9" w14:textId="77777777" w:rsidR="00AC14F9" w:rsidRDefault="00AC14F9">
      <w:r>
        <w:br w:type="page"/>
      </w:r>
    </w:p>
    <w:p w14:paraId="008FF3D5" w14:textId="029B1C13" w:rsidR="00AC14F9" w:rsidRPr="00106B62" w:rsidRDefault="00AC14F9" w:rsidP="00AC14F9">
      <w:pPr>
        <w:rPr>
          <w:u w:val="single"/>
        </w:rPr>
      </w:pPr>
      <w:r w:rsidRPr="00106B62">
        <w:rPr>
          <w:u w:val="single"/>
        </w:rPr>
        <w:lastRenderedPageBreak/>
        <w:t>Kerncompetentie B</w:t>
      </w:r>
    </w:p>
    <w:p w14:paraId="5CE7EF4A" w14:textId="13FAF40C" w:rsidR="00106B62" w:rsidRDefault="00E439B7" w:rsidP="00AC14F9">
      <w:r w:rsidRPr="00E439B7">
        <w:t xml:space="preserve">Inschrijver heeft ervaring met het leveren van minimaal 20 Trapliften aan spilzijde per kalenderjaar binnen een </w:t>
      </w:r>
      <w:proofErr w:type="spellStart"/>
      <w:r w:rsidRPr="00E439B7">
        <w:t>Wmo</w:t>
      </w:r>
      <w:proofErr w:type="spellEnd"/>
      <w:r w:rsidRPr="00E439B7">
        <w:t xml:space="preserve"> contract.</w:t>
      </w:r>
    </w:p>
    <w:p w14:paraId="025B3B9A" w14:textId="77777777" w:rsidR="00106B62" w:rsidRDefault="00106B62" w:rsidP="00AC14F9"/>
    <w:tbl>
      <w:tblPr>
        <w:tblW w:w="91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92D050"/>
        <w:tblLayout w:type="fixed"/>
        <w:tblLook w:val="0000" w:firstRow="0" w:lastRow="0" w:firstColumn="0" w:lastColumn="0" w:noHBand="0" w:noVBand="0"/>
      </w:tblPr>
      <w:tblGrid>
        <w:gridCol w:w="4378"/>
        <w:gridCol w:w="4772"/>
      </w:tblGrid>
      <w:tr w:rsidR="00AC14F9" w:rsidRPr="00253E77" w14:paraId="150CA79C" w14:textId="77777777" w:rsidTr="00654B53">
        <w:trPr>
          <w:cantSplit/>
          <w:trHeight w:val="300"/>
        </w:trPr>
        <w:tc>
          <w:tcPr>
            <w:tcW w:w="9150" w:type="dxa"/>
            <w:gridSpan w:val="2"/>
            <w:tcBorders>
              <w:top w:val="single" w:sz="6" w:space="0" w:color="auto"/>
              <w:left w:val="single" w:sz="6" w:space="0" w:color="auto"/>
              <w:bottom w:val="single" w:sz="6" w:space="0" w:color="auto"/>
              <w:right w:val="single" w:sz="6" w:space="0" w:color="auto"/>
            </w:tcBorders>
            <w:shd w:val="clear" w:color="auto" w:fill="00B0F0"/>
          </w:tcPr>
          <w:p w14:paraId="403A3B95" w14:textId="77777777" w:rsidR="00AC14F9" w:rsidRPr="00253E77" w:rsidRDefault="00AC14F9" w:rsidP="00826E86">
            <w:pPr>
              <w:rPr>
                <w:rFonts w:ascii="Arial" w:eastAsia="Calibri" w:hAnsi="Arial" w:cs="Arial"/>
                <w:b/>
                <w:bCs/>
                <w:sz w:val="22"/>
              </w:rPr>
            </w:pPr>
            <w:r w:rsidRPr="00253E77">
              <w:rPr>
                <w:rFonts w:ascii="Arial" w:eastAsia="Calibri" w:hAnsi="Arial" w:cs="Arial"/>
                <w:b/>
                <w:bCs/>
                <w:sz w:val="22"/>
              </w:rPr>
              <w:t>Gegevens van de referent (opdrachtgever)</w:t>
            </w:r>
          </w:p>
        </w:tc>
      </w:tr>
      <w:tr w:rsidR="00AC14F9" w:rsidRPr="00253E77" w14:paraId="6ECA893C" w14:textId="77777777" w:rsidTr="00826E86">
        <w:trPr>
          <w:cantSplit/>
          <w:trHeight w:val="300"/>
        </w:trPr>
        <w:tc>
          <w:tcPr>
            <w:tcW w:w="4378" w:type="dxa"/>
            <w:tcBorders>
              <w:top w:val="single" w:sz="6" w:space="0" w:color="auto"/>
              <w:left w:val="single" w:sz="6" w:space="0" w:color="auto"/>
              <w:bottom w:val="single" w:sz="6" w:space="0" w:color="auto"/>
              <w:right w:val="single" w:sz="6" w:space="0" w:color="auto"/>
            </w:tcBorders>
            <w:shd w:val="clear" w:color="auto" w:fill="auto"/>
          </w:tcPr>
          <w:p w14:paraId="2186D567" w14:textId="77777777" w:rsidR="00AC14F9" w:rsidRPr="00253E77" w:rsidRDefault="00AC14F9" w:rsidP="00826E86">
            <w:pPr>
              <w:rPr>
                <w:rFonts w:ascii="Arial" w:eastAsia="Calibri" w:hAnsi="Arial" w:cs="Arial"/>
                <w:sz w:val="22"/>
              </w:rPr>
            </w:pPr>
            <w:r w:rsidRPr="00253E77">
              <w:rPr>
                <w:rFonts w:ascii="Arial" w:eastAsia="Calibri" w:hAnsi="Arial" w:cs="Arial"/>
                <w:sz w:val="22"/>
              </w:rPr>
              <w:t>Naam organisatie/opdrachtgever:</w:t>
            </w:r>
          </w:p>
        </w:tc>
        <w:tc>
          <w:tcPr>
            <w:tcW w:w="4772" w:type="dxa"/>
            <w:tcBorders>
              <w:top w:val="single" w:sz="6" w:space="0" w:color="auto"/>
              <w:left w:val="single" w:sz="6" w:space="0" w:color="auto"/>
              <w:bottom w:val="single" w:sz="6" w:space="0" w:color="auto"/>
              <w:right w:val="single" w:sz="6" w:space="0" w:color="auto"/>
            </w:tcBorders>
            <w:shd w:val="clear" w:color="auto" w:fill="auto"/>
          </w:tcPr>
          <w:p w14:paraId="4CB5A011" w14:textId="77777777" w:rsidR="00AC14F9" w:rsidRPr="00253E77" w:rsidRDefault="00AC14F9" w:rsidP="00826E86">
            <w:pPr>
              <w:rPr>
                <w:rFonts w:ascii="Arial" w:eastAsia="Times New Roman" w:hAnsi="Arial" w:cs="Arial"/>
                <w:sz w:val="22"/>
              </w:rPr>
            </w:pPr>
          </w:p>
        </w:tc>
      </w:tr>
      <w:tr w:rsidR="00AC14F9" w:rsidRPr="00253E77" w14:paraId="6BF55257" w14:textId="77777777" w:rsidTr="00826E86">
        <w:trPr>
          <w:cantSplit/>
          <w:trHeight w:val="300"/>
        </w:trPr>
        <w:tc>
          <w:tcPr>
            <w:tcW w:w="4378" w:type="dxa"/>
            <w:tcBorders>
              <w:top w:val="single" w:sz="6" w:space="0" w:color="auto"/>
              <w:left w:val="single" w:sz="6" w:space="0" w:color="auto"/>
              <w:bottom w:val="single" w:sz="6" w:space="0" w:color="auto"/>
              <w:right w:val="single" w:sz="6" w:space="0" w:color="auto"/>
            </w:tcBorders>
            <w:shd w:val="clear" w:color="auto" w:fill="auto"/>
          </w:tcPr>
          <w:p w14:paraId="6AFFB390" w14:textId="77777777" w:rsidR="00AC14F9" w:rsidRPr="00253E77" w:rsidRDefault="00AC14F9" w:rsidP="00826E86">
            <w:pPr>
              <w:rPr>
                <w:rFonts w:ascii="Arial" w:eastAsia="Calibri" w:hAnsi="Arial" w:cs="Arial"/>
                <w:sz w:val="22"/>
              </w:rPr>
            </w:pPr>
            <w:r w:rsidRPr="00253E77">
              <w:rPr>
                <w:rFonts w:ascii="Arial" w:eastAsia="Calibri" w:hAnsi="Arial" w:cs="Arial"/>
                <w:sz w:val="22"/>
              </w:rPr>
              <w:t>Naam contactpersoon:</w:t>
            </w:r>
          </w:p>
        </w:tc>
        <w:tc>
          <w:tcPr>
            <w:tcW w:w="4772" w:type="dxa"/>
            <w:tcBorders>
              <w:top w:val="single" w:sz="6" w:space="0" w:color="auto"/>
              <w:left w:val="single" w:sz="6" w:space="0" w:color="auto"/>
              <w:bottom w:val="single" w:sz="6" w:space="0" w:color="auto"/>
              <w:right w:val="single" w:sz="6" w:space="0" w:color="auto"/>
            </w:tcBorders>
            <w:shd w:val="clear" w:color="auto" w:fill="auto"/>
          </w:tcPr>
          <w:p w14:paraId="6E988363" w14:textId="77777777" w:rsidR="00AC14F9" w:rsidRPr="00253E77" w:rsidRDefault="00AC14F9" w:rsidP="00826E86">
            <w:pPr>
              <w:rPr>
                <w:rFonts w:ascii="Arial" w:eastAsia="Times New Roman" w:hAnsi="Arial" w:cs="Arial"/>
                <w:sz w:val="22"/>
              </w:rPr>
            </w:pPr>
          </w:p>
        </w:tc>
      </w:tr>
      <w:tr w:rsidR="00AC14F9" w:rsidRPr="00253E77" w14:paraId="7F44169B" w14:textId="77777777" w:rsidTr="00826E86">
        <w:trPr>
          <w:cantSplit/>
          <w:trHeight w:val="300"/>
        </w:trPr>
        <w:tc>
          <w:tcPr>
            <w:tcW w:w="4378" w:type="dxa"/>
            <w:tcBorders>
              <w:top w:val="single" w:sz="6" w:space="0" w:color="auto"/>
              <w:left w:val="single" w:sz="6" w:space="0" w:color="auto"/>
              <w:bottom w:val="single" w:sz="6" w:space="0" w:color="auto"/>
              <w:right w:val="single" w:sz="6" w:space="0" w:color="auto"/>
            </w:tcBorders>
            <w:shd w:val="clear" w:color="auto" w:fill="auto"/>
          </w:tcPr>
          <w:p w14:paraId="3D64CAAB" w14:textId="77777777" w:rsidR="00AC14F9" w:rsidRPr="00253E77" w:rsidRDefault="00AC14F9" w:rsidP="00826E86">
            <w:pPr>
              <w:rPr>
                <w:rFonts w:ascii="Arial" w:eastAsia="Calibri" w:hAnsi="Arial" w:cs="Arial"/>
                <w:sz w:val="22"/>
              </w:rPr>
            </w:pPr>
            <w:r w:rsidRPr="00253E77">
              <w:rPr>
                <w:rFonts w:ascii="Arial" w:eastAsia="Calibri" w:hAnsi="Arial" w:cs="Arial"/>
                <w:sz w:val="22"/>
              </w:rPr>
              <w:t>Functie contactpersoon:</w:t>
            </w:r>
          </w:p>
        </w:tc>
        <w:tc>
          <w:tcPr>
            <w:tcW w:w="4772" w:type="dxa"/>
            <w:tcBorders>
              <w:top w:val="single" w:sz="6" w:space="0" w:color="auto"/>
              <w:left w:val="single" w:sz="6" w:space="0" w:color="auto"/>
              <w:bottom w:val="single" w:sz="6" w:space="0" w:color="auto"/>
              <w:right w:val="single" w:sz="6" w:space="0" w:color="auto"/>
            </w:tcBorders>
            <w:shd w:val="clear" w:color="auto" w:fill="auto"/>
          </w:tcPr>
          <w:p w14:paraId="5EBFCDB9" w14:textId="77777777" w:rsidR="00AC14F9" w:rsidRPr="00253E77" w:rsidRDefault="00AC14F9" w:rsidP="00826E86">
            <w:pPr>
              <w:rPr>
                <w:rFonts w:ascii="Arial" w:eastAsia="Times New Roman" w:hAnsi="Arial" w:cs="Arial"/>
                <w:sz w:val="22"/>
              </w:rPr>
            </w:pPr>
          </w:p>
        </w:tc>
      </w:tr>
      <w:tr w:rsidR="00AC14F9" w:rsidRPr="00253E77" w14:paraId="4AD9E45F" w14:textId="77777777" w:rsidTr="00826E86">
        <w:trPr>
          <w:cantSplit/>
          <w:trHeight w:val="300"/>
        </w:trPr>
        <w:tc>
          <w:tcPr>
            <w:tcW w:w="4378" w:type="dxa"/>
            <w:tcBorders>
              <w:top w:val="single" w:sz="6" w:space="0" w:color="auto"/>
              <w:left w:val="single" w:sz="6" w:space="0" w:color="auto"/>
              <w:bottom w:val="single" w:sz="6" w:space="0" w:color="auto"/>
              <w:right w:val="single" w:sz="6" w:space="0" w:color="auto"/>
            </w:tcBorders>
            <w:shd w:val="clear" w:color="auto" w:fill="auto"/>
          </w:tcPr>
          <w:p w14:paraId="722447CB" w14:textId="77777777" w:rsidR="00AC14F9" w:rsidRPr="00253E77" w:rsidRDefault="00AC14F9" w:rsidP="00826E86">
            <w:pPr>
              <w:rPr>
                <w:rFonts w:ascii="Arial" w:eastAsia="Calibri" w:hAnsi="Arial" w:cs="Arial"/>
                <w:sz w:val="22"/>
              </w:rPr>
            </w:pPr>
            <w:r w:rsidRPr="00253E77">
              <w:rPr>
                <w:rFonts w:ascii="Arial" w:eastAsia="Calibri" w:hAnsi="Arial" w:cs="Arial"/>
                <w:sz w:val="22"/>
              </w:rPr>
              <w:t>Telefoonnummer contactpersoon:</w:t>
            </w:r>
          </w:p>
        </w:tc>
        <w:tc>
          <w:tcPr>
            <w:tcW w:w="4772" w:type="dxa"/>
            <w:tcBorders>
              <w:top w:val="single" w:sz="6" w:space="0" w:color="auto"/>
              <w:left w:val="single" w:sz="6" w:space="0" w:color="auto"/>
              <w:bottom w:val="single" w:sz="6" w:space="0" w:color="auto"/>
              <w:right w:val="single" w:sz="6" w:space="0" w:color="auto"/>
            </w:tcBorders>
            <w:shd w:val="clear" w:color="auto" w:fill="auto"/>
          </w:tcPr>
          <w:p w14:paraId="74E330F4" w14:textId="77777777" w:rsidR="00AC14F9" w:rsidRPr="00253E77" w:rsidRDefault="00AC14F9" w:rsidP="00826E86">
            <w:pPr>
              <w:rPr>
                <w:rFonts w:ascii="Arial" w:eastAsia="Times New Roman" w:hAnsi="Arial" w:cs="Arial"/>
                <w:sz w:val="22"/>
              </w:rPr>
            </w:pPr>
          </w:p>
        </w:tc>
      </w:tr>
      <w:tr w:rsidR="00AC14F9" w:rsidRPr="00253E77" w14:paraId="781F5CA8" w14:textId="77777777" w:rsidTr="00826E86">
        <w:trPr>
          <w:cantSplit/>
          <w:trHeight w:val="300"/>
        </w:trPr>
        <w:tc>
          <w:tcPr>
            <w:tcW w:w="4378" w:type="dxa"/>
            <w:tcBorders>
              <w:top w:val="single" w:sz="6" w:space="0" w:color="auto"/>
              <w:left w:val="single" w:sz="6" w:space="0" w:color="auto"/>
              <w:bottom w:val="single" w:sz="6" w:space="0" w:color="auto"/>
              <w:right w:val="single" w:sz="6" w:space="0" w:color="auto"/>
            </w:tcBorders>
            <w:shd w:val="clear" w:color="auto" w:fill="auto"/>
          </w:tcPr>
          <w:p w14:paraId="241AE15D" w14:textId="77777777" w:rsidR="00AC14F9" w:rsidRPr="00253E77" w:rsidRDefault="00AC14F9" w:rsidP="00826E86">
            <w:pPr>
              <w:rPr>
                <w:rFonts w:ascii="Arial" w:eastAsia="Calibri" w:hAnsi="Arial" w:cs="Arial"/>
                <w:sz w:val="22"/>
              </w:rPr>
            </w:pPr>
            <w:r w:rsidRPr="00253E77">
              <w:rPr>
                <w:rFonts w:ascii="Arial" w:eastAsia="Calibri" w:hAnsi="Arial" w:cs="Arial"/>
                <w:sz w:val="22"/>
              </w:rPr>
              <w:t>Emailadres contactpersoon:</w:t>
            </w:r>
          </w:p>
        </w:tc>
        <w:tc>
          <w:tcPr>
            <w:tcW w:w="4772" w:type="dxa"/>
            <w:tcBorders>
              <w:top w:val="single" w:sz="6" w:space="0" w:color="auto"/>
              <w:left w:val="single" w:sz="6" w:space="0" w:color="auto"/>
              <w:bottom w:val="single" w:sz="6" w:space="0" w:color="auto"/>
              <w:right w:val="single" w:sz="6" w:space="0" w:color="auto"/>
            </w:tcBorders>
            <w:shd w:val="clear" w:color="auto" w:fill="auto"/>
          </w:tcPr>
          <w:p w14:paraId="36445FE3" w14:textId="77777777" w:rsidR="00AC14F9" w:rsidRPr="00253E77" w:rsidRDefault="00AC14F9" w:rsidP="00826E86">
            <w:pPr>
              <w:rPr>
                <w:rFonts w:ascii="Arial" w:eastAsia="Times New Roman" w:hAnsi="Arial" w:cs="Arial"/>
                <w:sz w:val="22"/>
              </w:rPr>
            </w:pPr>
          </w:p>
        </w:tc>
      </w:tr>
    </w:tbl>
    <w:p w14:paraId="5FEFA6CE" w14:textId="77777777" w:rsidR="00AC14F9" w:rsidRDefault="00AC14F9" w:rsidP="00AC14F9"/>
    <w:tbl>
      <w:tblPr>
        <w:tblW w:w="91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00B0F0"/>
        <w:tblLayout w:type="fixed"/>
        <w:tblLook w:val="0000" w:firstRow="0" w:lastRow="0" w:firstColumn="0" w:lastColumn="0" w:noHBand="0" w:noVBand="0"/>
      </w:tblPr>
      <w:tblGrid>
        <w:gridCol w:w="4378"/>
        <w:gridCol w:w="4772"/>
      </w:tblGrid>
      <w:tr w:rsidR="00AC14F9" w:rsidRPr="004F3CC3" w14:paraId="16F6B813" w14:textId="77777777" w:rsidTr="00654B53">
        <w:trPr>
          <w:cantSplit/>
          <w:trHeight w:val="300"/>
        </w:trPr>
        <w:tc>
          <w:tcPr>
            <w:tcW w:w="4378" w:type="dxa"/>
            <w:shd w:val="clear" w:color="auto" w:fill="00B0F0"/>
          </w:tcPr>
          <w:p w14:paraId="4ED5A249" w14:textId="77777777" w:rsidR="00AC14F9" w:rsidRPr="004F3CC3" w:rsidRDefault="00AC14F9" w:rsidP="00826E86">
            <w:pPr>
              <w:rPr>
                <w:rFonts w:ascii="Arial" w:eastAsia="Calibri" w:hAnsi="Arial" w:cs="Arial"/>
                <w:b/>
                <w:bCs/>
                <w:sz w:val="22"/>
                <w:lang w:eastAsia="en-US"/>
              </w:rPr>
            </w:pPr>
            <w:r w:rsidRPr="004F3CC3">
              <w:rPr>
                <w:rFonts w:ascii="Arial" w:eastAsia="Calibri" w:hAnsi="Arial" w:cs="Arial"/>
                <w:b/>
                <w:bCs/>
                <w:sz w:val="22"/>
                <w:lang w:eastAsia="en-US"/>
              </w:rPr>
              <w:t xml:space="preserve">Heeft Inschrijver de referentieopdracht uitgevoerd als hoofdaannemer, als onderaannemer of als </w:t>
            </w:r>
            <w:proofErr w:type="spellStart"/>
            <w:r w:rsidRPr="004F3CC3">
              <w:rPr>
                <w:rFonts w:ascii="Arial" w:eastAsia="Calibri" w:hAnsi="Arial" w:cs="Arial"/>
                <w:b/>
                <w:bCs/>
                <w:sz w:val="22"/>
                <w:lang w:eastAsia="en-US"/>
              </w:rPr>
              <w:t>combinant</w:t>
            </w:r>
            <w:proofErr w:type="spellEnd"/>
            <w:r w:rsidRPr="004F3CC3">
              <w:rPr>
                <w:rFonts w:ascii="Arial" w:eastAsia="Calibri" w:hAnsi="Arial" w:cs="Arial"/>
                <w:b/>
                <w:bCs/>
                <w:sz w:val="22"/>
                <w:lang w:eastAsia="en-US"/>
              </w:rPr>
              <w:t>?</w:t>
            </w:r>
          </w:p>
          <w:p w14:paraId="74BFAF72" w14:textId="77777777" w:rsidR="00AC14F9" w:rsidRPr="004F3CC3" w:rsidRDefault="00AC14F9" w:rsidP="00826E86">
            <w:pPr>
              <w:rPr>
                <w:rFonts w:ascii="Arial" w:eastAsia="Calibri" w:hAnsi="Arial" w:cs="Arial"/>
                <w:b/>
                <w:bCs/>
                <w:sz w:val="22"/>
                <w:lang w:eastAsia="en-US"/>
              </w:rPr>
            </w:pPr>
          </w:p>
          <w:p w14:paraId="78BA9BF3" w14:textId="77777777" w:rsidR="00AC14F9" w:rsidRPr="004F3CC3" w:rsidRDefault="00AC14F9" w:rsidP="00826E86">
            <w:pPr>
              <w:rPr>
                <w:rFonts w:ascii="Arial" w:eastAsia="Calibri" w:hAnsi="Arial" w:cs="Arial"/>
                <w:sz w:val="22"/>
                <w:lang w:eastAsia="en-US"/>
              </w:rPr>
            </w:pPr>
            <w:r w:rsidRPr="004F3CC3">
              <w:rPr>
                <w:rFonts w:ascii="Arial" w:eastAsia="Calibri" w:hAnsi="Arial" w:cs="Arial"/>
                <w:b/>
                <w:bCs/>
                <w:sz w:val="22"/>
                <w:lang w:eastAsia="en-US"/>
              </w:rPr>
              <w:t xml:space="preserve">Indien als onderaannemer of als </w:t>
            </w:r>
            <w:proofErr w:type="spellStart"/>
            <w:r w:rsidRPr="004F3CC3">
              <w:rPr>
                <w:rFonts w:ascii="Arial" w:eastAsia="Calibri" w:hAnsi="Arial" w:cs="Arial"/>
                <w:b/>
                <w:bCs/>
                <w:sz w:val="22"/>
                <w:lang w:eastAsia="en-US"/>
              </w:rPr>
              <w:t>combinant</w:t>
            </w:r>
            <w:proofErr w:type="spellEnd"/>
            <w:r w:rsidRPr="004F3CC3">
              <w:rPr>
                <w:rFonts w:ascii="Arial" w:eastAsia="Calibri" w:hAnsi="Arial" w:cs="Arial"/>
                <w:b/>
                <w:bCs/>
                <w:sz w:val="22"/>
                <w:lang w:eastAsia="en-US"/>
              </w:rPr>
              <w:t xml:space="preserve"> mag onderstaand bij “Gegevens van de referentieopdracht” alleen het aandeel dat in </w:t>
            </w:r>
            <w:proofErr w:type="spellStart"/>
            <w:r w:rsidRPr="004F3CC3">
              <w:rPr>
                <w:rFonts w:ascii="Arial" w:eastAsia="Calibri" w:hAnsi="Arial" w:cs="Arial"/>
                <w:b/>
                <w:bCs/>
                <w:sz w:val="22"/>
                <w:lang w:eastAsia="en-US"/>
              </w:rPr>
              <w:t>onderaanneming</w:t>
            </w:r>
            <w:proofErr w:type="spellEnd"/>
            <w:r w:rsidRPr="004F3CC3">
              <w:rPr>
                <w:rFonts w:ascii="Arial" w:eastAsia="Calibri" w:hAnsi="Arial" w:cs="Arial"/>
                <w:b/>
                <w:bCs/>
                <w:sz w:val="22"/>
                <w:lang w:eastAsia="en-US"/>
              </w:rPr>
              <w:t xml:space="preserve"> of als lid van de combinatie is verricht, worden vermeld!</w:t>
            </w:r>
          </w:p>
        </w:tc>
        <w:tc>
          <w:tcPr>
            <w:tcW w:w="4772" w:type="dxa"/>
            <w:shd w:val="clear" w:color="auto" w:fill="00B0F0"/>
          </w:tcPr>
          <w:p w14:paraId="29FDBD14" w14:textId="77777777" w:rsidR="00AC14F9" w:rsidRPr="004F3CC3" w:rsidRDefault="00AC14F9" w:rsidP="00826E86">
            <w:pPr>
              <w:rPr>
                <w:rFonts w:ascii="Arial" w:eastAsia="Times New Roman" w:hAnsi="Arial" w:cs="Arial"/>
                <w:sz w:val="22"/>
              </w:rPr>
            </w:pPr>
          </w:p>
          <w:p w14:paraId="064B6F3A" w14:textId="77777777" w:rsidR="00AC14F9" w:rsidRPr="004F3CC3" w:rsidRDefault="00AC14F9" w:rsidP="00826E86">
            <w:pPr>
              <w:rPr>
                <w:rFonts w:ascii="Arial" w:eastAsia="Times New Roman" w:hAnsi="Arial" w:cs="Arial"/>
                <w:sz w:val="22"/>
              </w:rPr>
            </w:pPr>
          </w:p>
        </w:tc>
      </w:tr>
    </w:tbl>
    <w:p w14:paraId="537F1F03" w14:textId="77777777" w:rsidR="00AC14F9" w:rsidRDefault="00AC14F9" w:rsidP="00AC14F9"/>
    <w:tbl>
      <w:tblPr>
        <w:tblW w:w="92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9"/>
        <w:gridCol w:w="4820"/>
      </w:tblGrid>
      <w:tr w:rsidR="00AC14F9" w:rsidRPr="00BE64C0" w14:paraId="49A3D700" w14:textId="77777777" w:rsidTr="00654B53">
        <w:trPr>
          <w:cantSplit/>
          <w:trHeight w:val="300"/>
        </w:trPr>
        <w:tc>
          <w:tcPr>
            <w:tcW w:w="9249" w:type="dxa"/>
            <w:gridSpan w:val="2"/>
            <w:tcBorders>
              <w:bottom w:val="single" w:sz="6" w:space="0" w:color="auto"/>
            </w:tcBorders>
            <w:shd w:val="clear" w:color="auto" w:fill="00B0F0"/>
          </w:tcPr>
          <w:p w14:paraId="29FF7E7A" w14:textId="77777777" w:rsidR="00AC14F9" w:rsidRPr="00BE64C0" w:rsidRDefault="00AC14F9" w:rsidP="00826E86">
            <w:pPr>
              <w:rPr>
                <w:rFonts w:ascii="Arial" w:eastAsia="Calibri" w:hAnsi="Arial" w:cs="Arial"/>
                <w:b/>
                <w:bCs/>
                <w:sz w:val="22"/>
                <w:lang w:eastAsia="en-US"/>
              </w:rPr>
            </w:pPr>
            <w:r w:rsidRPr="00BE64C0">
              <w:rPr>
                <w:rFonts w:ascii="Arial" w:eastAsia="Calibri" w:hAnsi="Arial" w:cs="Arial"/>
                <w:b/>
                <w:bCs/>
                <w:sz w:val="22"/>
                <w:lang w:eastAsia="en-US"/>
              </w:rPr>
              <w:t>Gegevens van de referentieopdracht</w:t>
            </w:r>
          </w:p>
        </w:tc>
      </w:tr>
      <w:tr w:rsidR="00AC14F9" w:rsidRPr="00BE64C0" w14:paraId="12DF1C2C" w14:textId="77777777" w:rsidTr="00826E86">
        <w:trPr>
          <w:cantSplit/>
          <w:trHeight w:val="300"/>
        </w:trPr>
        <w:tc>
          <w:tcPr>
            <w:tcW w:w="4429" w:type="dxa"/>
            <w:shd w:val="clear" w:color="auto" w:fill="auto"/>
            <w:vAlign w:val="center"/>
          </w:tcPr>
          <w:p w14:paraId="2D7BFC2F" w14:textId="77777777" w:rsidR="00AC14F9" w:rsidRPr="00BE64C0" w:rsidRDefault="00AC14F9" w:rsidP="00826E86">
            <w:pPr>
              <w:widowControl w:val="0"/>
              <w:tabs>
                <w:tab w:val="left" w:pos="2250"/>
              </w:tabs>
              <w:rPr>
                <w:rFonts w:ascii="Arial" w:eastAsia="Calibri" w:hAnsi="Arial" w:cs="Arial"/>
                <w:sz w:val="22"/>
                <w:lang w:eastAsia="en-US"/>
              </w:rPr>
            </w:pPr>
          </w:p>
          <w:p w14:paraId="0886611B" w14:textId="0D2708EF" w:rsidR="00AC14F9" w:rsidRPr="00BE64C0" w:rsidRDefault="00AC14F9" w:rsidP="00826E86">
            <w:pPr>
              <w:rPr>
                <w:rFonts w:ascii="Arial" w:eastAsia="Calibri" w:hAnsi="Arial" w:cs="Arial"/>
                <w:sz w:val="22"/>
                <w:lang w:eastAsia="en-US"/>
              </w:rPr>
            </w:pPr>
            <w:r w:rsidRPr="00BE64C0">
              <w:rPr>
                <w:rFonts w:ascii="Arial" w:eastAsia="Calibri" w:hAnsi="Arial" w:cs="Arial"/>
                <w:sz w:val="22"/>
                <w:lang w:eastAsia="en-US"/>
              </w:rPr>
              <w:t xml:space="preserve">Geef een beschrijving van de referentieopdracht waaruit duidelijk blijkt wat de inhoud van de opdracht is, zodanig dat deze beschrijving ondubbelzinnig laat zien dat wordt voldaan aan kerncompetentie </w:t>
            </w:r>
            <w:r w:rsidR="00654B53">
              <w:rPr>
                <w:rFonts w:ascii="Arial" w:eastAsia="Calibri" w:hAnsi="Arial" w:cs="Arial"/>
                <w:sz w:val="22"/>
                <w:lang w:eastAsia="en-US"/>
              </w:rPr>
              <w:t>B</w:t>
            </w:r>
            <w:r w:rsidRPr="00BE64C0">
              <w:rPr>
                <w:rFonts w:ascii="Arial" w:eastAsia="Calibri" w:hAnsi="Arial" w:cs="Arial"/>
                <w:sz w:val="22"/>
                <w:lang w:eastAsia="en-US"/>
              </w:rPr>
              <w:t xml:space="preserve"> (max. 750 woorden)</w:t>
            </w:r>
            <w:r w:rsidR="00654B53">
              <w:rPr>
                <w:rFonts w:ascii="Arial" w:eastAsia="Calibri" w:hAnsi="Arial" w:cs="Arial"/>
                <w:sz w:val="22"/>
                <w:lang w:eastAsia="en-US"/>
              </w:rPr>
              <w:t>.</w:t>
            </w:r>
          </w:p>
          <w:p w14:paraId="26480DF8" w14:textId="77777777" w:rsidR="00AC14F9" w:rsidRPr="00BE64C0" w:rsidRDefault="00AC14F9" w:rsidP="00826E86">
            <w:pPr>
              <w:widowControl w:val="0"/>
              <w:tabs>
                <w:tab w:val="left" w:pos="2250"/>
              </w:tabs>
              <w:rPr>
                <w:rFonts w:ascii="Arial" w:eastAsia="Calibri" w:hAnsi="Arial" w:cs="Arial"/>
                <w:sz w:val="22"/>
                <w:lang w:eastAsia="en-US"/>
              </w:rPr>
            </w:pPr>
          </w:p>
        </w:tc>
        <w:tc>
          <w:tcPr>
            <w:tcW w:w="4820" w:type="dxa"/>
            <w:shd w:val="clear" w:color="auto" w:fill="auto"/>
          </w:tcPr>
          <w:p w14:paraId="354CAFAC" w14:textId="77777777" w:rsidR="00AC14F9" w:rsidRPr="00BE64C0" w:rsidRDefault="00AC14F9" w:rsidP="00826E86">
            <w:pPr>
              <w:widowControl w:val="0"/>
              <w:tabs>
                <w:tab w:val="left" w:pos="2250"/>
              </w:tabs>
              <w:rPr>
                <w:rFonts w:ascii="Arial" w:eastAsia="Times New Roman" w:hAnsi="Arial" w:cs="Arial"/>
                <w:sz w:val="22"/>
              </w:rPr>
            </w:pPr>
          </w:p>
          <w:p w14:paraId="59FC2563" w14:textId="77777777" w:rsidR="00AC14F9" w:rsidRPr="00BE64C0" w:rsidRDefault="00AC14F9" w:rsidP="00826E86">
            <w:pPr>
              <w:widowControl w:val="0"/>
              <w:tabs>
                <w:tab w:val="left" w:pos="2250"/>
              </w:tabs>
              <w:rPr>
                <w:rFonts w:ascii="Arial" w:eastAsia="Times New Roman" w:hAnsi="Arial" w:cs="Arial"/>
                <w:b/>
                <w:sz w:val="22"/>
              </w:rPr>
            </w:pPr>
          </w:p>
          <w:p w14:paraId="393320E1" w14:textId="77777777" w:rsidR="00AC14F9" w:rsidRPr="00BE64C0" w:rsidRDefault="00AC14F9" w:rsidP="00826E86">
            <w:pPr>
              <w:widowControl w:val="0"/>
              <w:tabs>
                <w:tab w:val="left" w:pos="2250"/>
              </w:tabs>
              <w:rPr>
                <w:rFonts w:ascii="Arial" w:eastAsia="Times New Roman" w:hAnsi="Arial" w:cs="Arial"/>
                <w:b/>
                <w:sz w:val="22"/>
              </w:rPr>
            </w:pPr>
          </w:p>
          <w:p w14:paraId="79813060" w14:textId="77777777" w:rsidR="00AC14F9" w:rsidRPr="00BE64C0" w:rsidRDefault="00AC14F9" w:rsidP="00826E86">
            <w:pPr>
              <w:widowControl w:val="0"/>
              <w:tabs>
                <w:tab w:val="left" w:pos="2250"/>
              </w:tabs>
              <w:rPr>
                <w:rFonts w:ascii="Arial" w:eastAsia="Times New Roman" w:hAnsi="Arial" w:cs="Arial"/>
                <w:b/>
                <w:sz w:val="22"/>
              </w:rPr>
            </w:pPr>
          </w:p>
          <w:p w14:paraId="6C29CE81" w14:textId="77777777" w:rsidR="00AC14F9" w:rsidRPr="00BE64C0" w:rsidRDefault="00AC14F9" w:rsidP="00826E86">
            <w:pPr>
              <w:widowControl w:val="0"/>
              <w:tabs>
                <w:tab w:val="left" w:pos="2250"/>
              </w:tabs>
              <w:rPr>
                <w:rFonts w:ascii="Arial" w:eastAsia="Times New Roman" w:hAnsi="Arial" w:cs="Arial"/>
                <w:b/>
                <w:sz w:val="22"/>
              </w:rPr>
            </w:pPr>
          </w:p>
          <w:p w14:paraId="1AE41FFB" w14:textId="77777777" w:rsidR="00AC14F9" w:rsidRPr="00BE64C0" w:rsidRDefault="00AC14F9" w:rsidP="00826E86">
            <w:pPr>
              <w:widowControl w:val="0"/>
              <w:tabs>
                <w:tab w:val="left" w:pos="2250"/>
              </w:tabs>
              <w:rPr>
                <w:rFonts w:ascii="Arial" w:eastAsia="Times New Roman" w:hAnsi="Arial" w:cs="Arial"/>
                <w:b/>
                <w:sz w:val="22"/>
              </w:rPr>
            </w:pPr>
          </w:p>
          <w:p w14:paraId="3CAB9010" w14:textId="77777777" w:rsidR="00AC14F9" w:rsidRPr="00BE64C0" w:rsidRDefault="00AC14F9" w:rsidP="00826E86">
            <w:pPr>
              <w:widowControl w:val="0"/>
              <w:tabs>
                <w:tab w:val="left" w:pos="2250"/>
              </w:tabs>
              <w:rPr>
                <w:rFonts w:ascii="Arial" w:eastAsia="Times New Roman" w:hAnsi="Arial" w:cs="Arial"/>
                <w:b/>
                <w:sz w:val="22"/>
              </w:rPr>
            </w:pPr>
          </w:p>
          <w:p w14:paraId="1CC29247" w14:textId="77777777" w:rsidR="00AC14F9" w:rsidRPr="00BE64C0" w:rsidRDefault="00AC14F9" w:rsidP="00826E86">
            <w:pPr>
              <w:widowControl w:val="0"/>
              <w:tabs>
                <w:tab w:val="left" w:pos="2250"/>
              </w:tabs>
              <w:rPr>
                <w:rFonts w:ascii="Arial" w:eastAsia="Times New Roman" w:hAnsi="Arial" w:cs="Arial"/>
                <w:b/>
                <w:sz w:val="22"/>
              </w:rPr>
            </w:pPr>
          </w:p>
          <w:p w14:paraId="6F7266D0" w14:textId="77777777" w:rsidR="00AC14F9" w:rsidRPr="00BE64C0" w:rsidRDefault="00AC14F9" w:rsidP="00826E86">
            <w:pPr>
              <w:widowControl w:val="0"/>
              <w:tabs>
                <w:tab w:val="left" w:pos="2250"/>
              </w:tabs>
              <w:rPr>
                <w:rFonts w:ascii="Arial" w:eastAsia="Times New Roman" w:hAnsi="Arial" w:cs="Arial"/>
                <w:b/>
                <w:sz w:val="22"/>
              </w:rPr>
            </w:pPr>
          </w:p>
        </w:tc>
      </w:tr>
      <w:tr w:rsidR="00AC14F9" w:rsidRPr="00BE64C0" w14:paraId="3DE395DC" w14:textId="77777777" w:rsidTr="00826E86">
        <w:trPr>
          <w:cantSplit/>
          <w:trHeight w:val="300"/>
        </w:trPr>
        <w:tc>
          <w:tcPr>
            <w:tcW w:w="4429" w:type="dxa"/>
            <w:shd w:val="clear" w:color="auto" w:fill="auto"/>
            <w:vAlign w:val="center"/>
          </w:tcPr>
          <w:p w14:paraId="144878F6" w14:textId="77777777" w:rsidR="00AC14F9" w:rsidRPr="00BE64C0" w:rsidRDefault="00AC14F9" w:rsidP="00826E86">
            <w:pPr>
              <w:widowControl w:val="0"/>
              <w:tabs>
                <w:tab w:val="left" w:pos="2250"/>
              </w:tabs>
              <w:rPr>
                <w:rFonts w:ascii="Arial" w:eastAsia="Times New Roman" w:hAnsi="Arial" w:cs="Arial"/>
                <w:b/>
                <w:sz w:val="22"/>
              </w:rPr>
            </w:pPr>
          </w:p>
          <w:p w14:paraId="3B5538F4" w14:textId="77777777" w:rsidR="00AC14F9" w:rsidRPr="00BE64C0" w:rsidRDefault="00AC14F9" w:rsidP="00826E86">
            <w:pPr>
              <w:rPr>
                <w:rFonts w:ascii="Arial" w:eastAsia="Calibri" w:hAnsi="Arial" w:cs="Arial"/>
                <w:sz w:val="22"/>
                <w:lang w:eastAsia="en-US"/>
              </w:rPr>
            </w:pPr>
            <w:r w:rsidRPr="00BE64C0">
              <w:rPr>
                <w:rFonts w:ascii="Arial" w:eastAsia="Calibri" w:hAnsi="Arial" w:cs="Arial"/>
                <w:sz w:val="22"/>
                <w:lang w:eastAsia="en-US"/>
              </w:rPr>
              <w:t>Omvang van de opdracht:</w:t>
            </w:r>
          </w:p>
          <w:p w14:paraId="4F76BC56" w14:textId="77777777" w:rsidR="00AC14F9" w:rsidRPr="00BE64C0" w:rsidRDefault="00AC14F9" w:rsidP="00826E86">
            <w:pPr>
              <w:rPr>
                <w:rFonts w:ascii="Arial" w:eastAsia="Times New Roman" w:hAnsi="Arial" w:cs="Arial"/>
                <w:sz w:val="22"/>
              </w:rPr>
            </w:pPr>
          </w:p>
        </w:tc>
        <w:tc>
          <w:tcPr>
            <w:tcW w:w="4820" w:type="dxa"/>
            <w:shd w:val="clear" w:color="auto" w:fill="auto"/>
          </w:tcPr>
          <w:p w14:paraId="192404F6" w14:textId="77777777" w:rsidR="00AC14F9" w:rsidRPr="00BE64C0" w:rsidRDefault="00AC14F9" w:rsidP="00826E86">
            <w:pPr>
              <w:widowControl w:val="0"/>
              <w:tabs>
                <w:tab w:val="left" w:pos="2250"/>
              </w:tabs>
              <w:rPr>
                <w:rFonts w:ascii="Arial" w:eastAsia="Calibri" w:hAnsi="Arial" w:cs="Arial"/>
                <w:sz w:val="22"/>
                <w:lang w:eastAsia="en-US"/>
              </w:rPr>
            </w:pPr>
            <w:r w:rsidRPr="00BE64C0">
              <w:rPr>
                <w:rFonts w:ascii="Arial" w:eastAsia="Calibri" w:hAnsi="Arial" w:cs="Arial"/>
                <w:sz w:val="22"/>
                <w:lang w:eastAsia="en-US"/>
              </w:rPr>
              <w:t>In aantallen:</w:t>
            </w:r>
          </w:p>
          <w:p w14:paraId="15DF236B" w14:textId="77777777" w:rsidR="00AC14F9" w:rsidRPr="00BE64C0" w:rsidRDefault="00AC14F9" w:rsidP="00826E86">
            <w:pPr>
              <w:widowControl w:val="0"/>
              <w:tabs>
                <w:tab w:val="left" w:pos="2250"/>
              </w:tabs>
              <w:rPr>
                <w:rFonts w:ascii="Arial" w:eastAsia="Calibri" w:hAnsi="Arial" w:cs="Arial"/>
                <w:sz w:val="22"/>
                <w:lang w:eastAsia="en-US"/>
              </w:rPr>
            </w:pPr>
          </w:p>
          <w:p w14:paraId="2C5E6F61" w14:textId="77777777" w:rsidR="00AC14F9" w:rsidRPr="00BE64C0" w:rsidRDefault="00AC14F9" w:rsidP="00826E86">
            <w:pPr>
              <w:widowControl w:val="0"/>
              <w:tabs>
                <w:tab w:val="left" w:pos="2250"/>
              </w:tabs>
              <w:rPr>
                <w:rFonts w:ascii="Arial" w:eastAsia="Calibri" w:hAnsi="Arial" w:cs="Arial"/>
                <w:sz w:val="22"/>
                <w:lang w:eastAsia="en-US"/>
              </w:rPr>
            </w:pPr>
            <w:r w:rsidRPr="00BE64C0">
              <w:rPr>
                <w:rFonts w:ascii="Arial" w:eastAsia="Calibri" w:hAnsi="Arial" w:cs="Arial"/>
                <w:sz w:val="22"/>
                <w:lang w:eastAsia="en-US"/>
              </w:rPr>
              <w:t>In Euro’s:</w:t>
            </w:r>
          </w:p>
        </w:tc>
      </w:tr>
      <w:tr w:rsidR="00AC14F9" w:rsidRPr="00BE64C0" w14:paraId="4FD4405B" w14:textId="77777777" w:rsidTr="00826E86">
        <w:trPr>
          <w:cantSplit/>
          <w:trHeight w:val="300"/>
        </w:trPr>
        <w:tc>
          <w:tcPr>
            <w:tcW w:w="4429" w:type="dxa"/>
            <w:shd w:val="clear" w:color="auto" w:fill="auto"/>
            <w:vAlign w:val="center"/>
          </w:tcPr>
          <w:p w14:paraId="5EF8E68C" w14:textId="77777777" w:rsidR="00AC14F9" w:rsidRPr="00BE64C0" w:rsidRDefault="00AC14F9" w:rsidP="00826E86">
            <w:pPr>
              <w:rPr>
                <w:rFonts w:ascii="Arial" w:eastAsia="Calibri" w:hAnsi="Arial" w:cs="Arial"/>
                <w:sz w:val="22"/>
                <w:lang w:eastAsia="en-US"/>
              </w:rPr>
            </w:pPr>
          </w:p>
          <w:p w14:paraId="0DB16998" w14:textId="77777777" w:rsidR="00AC14F9" w:rsidRPr="00BE64C0" w:rsidRDefault="00AC14F9" w:rsidP="00826E86">
            <w:pPr>
              <w:rPr>
                <w:rFonts w:ascii="Arial" w:eastAsia="Calibri" w:hAnsi="Arial" w:cs="Arial"/>
                <w:sz w:val="22"/>
                <w:lang w:eastAsia="en-US"/>
              </w:rPr>
            </w:pPr>
            <w:r w:rsidRPr="00BE64C0">
              <w:rPr>
                <w:rFonts w:ascii="Arial" w:eastAsia="Calibri" w:hAnsi="Arial" w:cs="Arial"/>
                <w:sz w:val="22"/>
                <w:lang w:eastAsia="en-US"/>
              </w:rPr>
              <w:t xml:space="preserve">Aanvangsdatum van de opdracht: </w:t>
            </w:r>
          </w:p>
        </w:tc>
        <w:tc>
          <w:tcPr>
            <w:tcW w:w="4820" w:type="dxa"/>
            <w:shd w:val="clear" w:color="auto" w:fill="auto"/>
          </w:tcPr>
          <w:p w14:paraId="6A2CB2CD" w14:textId="77777777" w:rsidR="00AC14F9" w:rsidRPr="00BE64C0" w:rsidRDefault="00AC14F9" w:rsidP="00826E86">
            <w:pPr>
              <w:rPr>
                <w:rFonts w:ascii="Arial" w:eastAsia="Calibri" w:hAnsi="Arial" w:cs="Arial"/>
                <w:sz w:val="22"/>
                <w:lang w:eastAsia="en-US"/>
              </w:rPr>
            </w:pPr>
          </w:p>
        </w:tc>
      </w:tr>
      <w:tr w:rsidR="00AC14F9" w:rsidRPr="00BE64C0" w14:paraId="48CB29F0" w14:textId="77777777" w:rsidTr="00826E86">
        <w:trPr>
          <w:cantSplit/>
          <w:trHeight w:val="300"/>
        </w:trPr>
        <w:tc>
          <w:tcPr>
            <w:tcW w:w="4429" w:type="dxa"/>
            <w:shd w:val="clear" w:color="auto" w:fill="auto"/>
            <w:vAlign w:val="center"/>
          </w:tcPr>
          <w:p w14:paraId="1CB5D3C1" w14:textId="77777777" w:rsidR="00AC14F9" w:rsidRPr="00BE64C0" w:rsidRDefault="00AC14F9" w:rsidP="00826E86">
            <w:pPr>
              <w:rPr>
                <w:rFonts w:ascii="Arial" w:eastAsia="Calibri" w:hAnsi="Arial" w:cs="Arial"/>
                <w:sz w:val="22"/>
                <w:lang w:eastAsia="en-US"/>
              </w:rPr>
            </w:pPr>
          </w:p>
          <w:p w14:paraId="06894DC9" w14:textId="77777777" w:rsidR="00AC14F9" w:rsidRPr="00BE64C0" w:rsidRDefault="00AC14F9" w:rsidP="00826E86">
            <w:pPr>
              <w:rPr>
                <w:rFonts w:ascii="Arial" w:eastAsia="Calibri" w:hAnsi="Arial" w:cs="Arial"/>
                <w:sz w:val="22"/>
                <w:lang w:eastAsia="en-US"/>
              </w:rPr>
            </w:pPr>
            <w:r w:rsidRPr="00BE64C0">
              <w:rPr>
                <w:rFonts w:ascii="Arial" w:eastAsia="Calibri" w:hAnsi="Arial" w:cs="Arial"/>
                <w:sz w:val="22"/>
                <w:lang w:eastAsia="en-US"/>
              </w:rPr>
              <w:t>Afrondingsdatum van de opdracht:</w:t>
            </w:r>
          </w:p>
        </w:tc>
        <w:tc>
          <w:tcPr>
            <w:tcW w:w="4820" w:type="dxa"/>
            <w:shd w:val="clear" w:color="auto" w:fill="auto"/>
          </w:tcPr>
          <w:p w14:paraId="5C79D41C" w14:textId="77777777" w:rsidR="00AC14F9" w:rsidRPr="00BE64C0" w:rsidRDefault="00AC14F9" w:rsidP="00826E86">
            <w:pPr>
              <w:rPr>
                <w:rFonts w:ascii="Arial" w:eastAsia="Calibri" w:hAnsi="Arial" w:cs="Arial"/>
                <w:sz w:val="22"/>
                <w:lang w:eastAsia="en-US"/>
              </w:rPr>
            </w:pPr>
          </w:p>
        </w:tc>
      </w:tr>
    </w:tbl>
    <w:p w14:paraId="346DEB08" w14:textId="77777777" w:rsidR="00AC14F9" w:rsidRDefault="00AC14F9" w:rsidP="00AC14F9"/>
    <w:tbl>
      <w:tblPr>
        <w:tblW w:w="92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9"/>
        <w:gridCol w:w="4820"/>
      </w:tblGrid>
      <w:tr w:rsidR="00AC14F9" w:rsidRPr="00AC14F9" w14:paraId="760245DD" w14:textId="77777777" w:rsidTr="00654B53">
        <w:trPr>
          <w:cantSplit/>
          <w:trHeight w:val="300"/>
        </w:trPr>
        <w:tc>
          <w:tcPr>
            <w:tcW w:w="9249" w:type="dxa"/>
            <w:gridSpan w:val="2"/>
            <w:tcBorders>
              <w:top w:val="single" w:sz="6" w:space="0" w:color="auto"/>
              <w:left w:val="single" w:sz="6" w:space="0" w:color="auto"/>
              <w:bottom w:val="nil"/>
              <w:right w:val="single" w:sz="6" w:space="0" w:color="auto"/>
            </w:tcBorders>
            <w:shd w:val="clear" w:color="auto" w:fill="00B0F0"/>
          </w:tcPr>
          <w:p w14:paraId="562B01F3" w14:textId="77777777" w:rsidR="00AC14F9" w:rsidRPr="00AC14F9" w:rsidRDefault="00AC14F9" w:rsidP="00826E86">
            <w:pPr>
              <w:rPr>
                <w:rFonts w:ascii="Arial" w:eastAsia="Calibri" w:hAnsi="Arial" w:cs="Arial"/>
                <w:b/>
                <w:bCs/>
                <w:sz w:val="22"/>
                <w:lang w:eastAsia="en-US"/>
              </w:rPr>
            </w:pPr>
            <w:r w:rsidRPr="00AC14F9">
              <w:rPr>
                <w:rFonts w:ascii="Arial" w:eastAsia="Calibri" w:hAnsi="Arial" w:cs="Arial"/>
                <w:b/>
                <w:bCs/>
                <w:sz w:val="22"/>
                <w:lang w:eastAsia="en-US"/>
              </w:rPr>
              <w:t>Ondertekening door Inschrijver</w:t>
            </w:r>
          </w:p>
          <w:p w14:paraId="4AF6B81E" w14:textId="77777777" w:rsidR="00AC14F9" w:rsidRPr="00AC14F9" w:rsidRDefault="00AC14F9" w:rsidP="00826E86">
            <w:pPr>
              <w:rPr>
                <w:rFonts w:ascii="Arial" w:eastAsia="Calibri" w:hAnsi="Arial" w:cs="Arial"/>
                <w:sz w:val="22"/>
                <w:lang w:eastAsia="en-US"/>
              </w:rPr>
            </w:pPr>
          </w:p>
        </w:tc>
      </w:tr>
      <w:tr w:rsidR="00AC14F9" w:rsidRPr="00AC14F9" w14:paraId="0423307A" w14:textId="77777777" w:rsidTr="00826E86">
        <w:trPr>
          <w:cantSplit/>
          <w:trHeight w:val="300"/>
        </w:trPr>
        <w:tc>
          <w:tcPr>
            <w:tcW w:w="4429" w:type="dxa"/>
            <w:tcBorders>
              <w:top w:val="single" w:sz="6" w:space="0" w:color="auto"/>
              <w:left w:val="single" w:sz="6" w:space="0" w:color="auto"/>
              <w:bottom w:val="single" w:sz="6" w:space="0" w:color="auto"/>
              <w:right w:val="single" w:sz="6" w:space="0" w:color="auto"/>
            </w:tcBorders>
          </w:tcPr>
          <w:p w14:paraId="503F2FDD" w14:textId="77777777" w:rsidR="00AC14F9" w:rsidRPr="00AC14F9" w:rsidRDefault="00AC14F9" w:rsidP="00826E86">
            <w:pPr>
              <w:rPr>
                <w:rFonts w:ascii="Arial" w:eastAsia="Calibri" w:hAnsi="Arial" w:cs="Arial"/>
                <w:sz w:val="22"/>
                <w:lang w:eastAsia="en-US"/>
              </w:rPr>
            </w:pPr>
            <w:r w:rsidRPr="00AC14F9">
              <w:rPr>
                <w:rFonts w:ascii="Arial" w:eastAsia="Calibri" w:hAnsi="Arial" w:cs="Arial"/>
                <w:sz w:val="22"/>
                <w:lang w:eastAsia="en-US"/>
              </w:rPr>
              <w:t>Naam Inschrijver:</w:t>
            </w:r>
          </w:p>
        </w:tc>
        <w:tc>
          <w:tcPr>
            <w:tcW w:w="4820" w:type="dxa"/>
            <w:tcBorders>
              <w:top w:val="single" w:sz="6" w:space="0" w:color="auto"/>
              <w:left w:val="single" w:sz="6" w:space="0" w:color="auto"/>
              <w:bottom w:val="single" w:sz="6" w:space="0" w:color="auto"/>
              <w:right w:val="single" w:sz="6" w:space="0" w:color="auto"/>
            </w:tcBorders>
          </w:tcPr>
          <w:p w14:paraId="231BFF70" w14:textId="77777777" w:rsidR="00AC14F9" w:rsidRPr="00AC14F9" w:rsidRDefault="00AC14F9" w:rsidP="00826E86">
            <w:pPr>
              <w:rPr>
                <w:rFonts w:ascii="Arial" w:eastAsia="Calibri" w:hAnsi="Arial" w:cs="Arial"/>
                <w:sz w:val="22"/>
                <w:lang w:eastAsia="en-US"/>
              </w:rPr>
            </w:pPr>
          </w:p>
        </w:tc>
      </w:tr>
      <w:tr w:rsidR="00AC14F9" w:rsidRPr="00AC14F9" w14:paraId="7CB00642" w14:textId="77777777" w:rsidTr="00826E86">
        <w:trPr>
          <w:cantSplit/>
          <w:trHeight w:val="300"/>
        </w:trPr>
        <w:tc>
          <w:tcPr>
            <w:tcW w:w="4429" w:type="dxa"/>
            <w:tcBorders>
              <w:top w:val="single" w:sz="6" w:space="0" w:color="auto"/>
              <w:left w:val="single" w:sz="6" w:space="0" w:color="auto"/>
              <w:bottom w:val="single" w:sz="6" w:space="0" w:color="auto"/>
              <w:right w:val="single" w:sz="6" w:space="0" w:color="auto"/>
            </w:tcBorders>
          </w:tcPr>
          <w:p w14:paraId="5507620E" w14:textId="77777777" w:rsidR="00AC14F9" w:rsidRPr="00AC14F9" w:rsidRDefault="00AC14F9" w:rsidP="00826E86">
            <w:pPr>
              <w:rPr>
                <w:rFonts w:ascii="Arial" w:eastAsia="Calibri" w:hAnsi="Arial" w:cs="Arial"/>
                <w:sz w:val="22"/>
                <w:lang w:eastAsia="en-US"/>
              </w:rPr>
            </w:pPr>
            <w:r w:rsidRPr="00AC14F9">
              <w:rPr>
                <w:rFonts w:ascii="Arial" w:eastAsia="Calibri" w:hAnsi="Arial" w:cs="Arial"/>
                <w:sz w:val="22"/>
                <w:lang w:eastAsia="en-US"/>
              </w:rPr>
              <w:t>Naam rechtsgeldig ondertekenaar:</w:t>
            </w:r>
          </w:p>
        </w:tc>
        <w:tc>
          <w:tcPr>
            <w:tcW w:w="4820" w:type="dxa"/>
            <w:tcBorders>
              <w:top w:val="single" w:sz="6" w:space="0" w:color="auto"/>
              <w:left w:val="single" w:sz="6" w:space="0" w:color="auto"/>
              <w:bottom w:val="single" w:sz="6" w:space="0" w:color="auto"/>
              <w:right w:val="single" w:sz="6" w:space="0" w:color="auto"/>
            </w:tcBorders>
          </w:tcPr>
          <w:p w14:paraId="17499399" w14:textId="77777777" w:rsidR="00AC14F9" w:rsidRPr="00AC14F9" w:rsidRDefault="00AC14F9" w:rsidP="00826E86">
            <w:pPr>
              <w:rPr>
                <w:rFonts w:ascii="Arial" w:eastAsia="Calibri" w:hAnsi="Arial" w:cs="Arial"/>
                <w:sz w:val="22"/>
                <w:lang w:eastAsia="en-US"/>
              </w:rPr>
            </w:pPr>
          </w:p>
        </w:tc>
      </w:tr>
      <w:tr w:rsidR="00AC14F9" w:rsidRPr="00AC14F9" w14:paraId="552456C4" w14:textId="77777777" w:rsidTr="00826E86">
        <w:trPr>
          <w:cantSplit/>
          <w:trHeight w:val="300"/>
        </w:trPr>
        <w:tc>
          <w:tcPr>
            <w:tcW w:w="4429" w:type="dxa"/>
            <w:tcBorders>
              <w:top w:val="single" w:sz="6" w:space="0" w:color="auto"/>
              <w:left w:val="single" w:sz="6" w:space="0" w:color="auto"/>
              <w:bottom w:val="single" w:sz="6" w:space="0" w:color="auto"/>
              <w:right w:val="single" w:sz="6" w:space="0" w:color="auto"/>
            </w:tcBorders>
          </w:tcPr>
          <w:p w14:paraId="07ECFC3B" w14:textId="77777777" w:rsidR="00AC14F9" w:rsidRPr="00AC14F9" w:rsidRDefault="00AC14F9" w:rsidP="00826E86">
            <w:pPr>
              <w:rPr>
                <w:rFonts w:ascii="Arial" w:eastAsia="Calibri" w:hAnsi="Arial" w:cs="Arial"/>
                <w:sz w:val="22"/>
                <w:lang w:eastAsia="en-US"/>
              </w:rPr>
            </w:pPr>
            <w:r w:rsidRPr="00AC14F9">
              <w:rPr>
                <w:rFonts w:ascii="Arial" w:eastAsia="Calibri" w:hAnsi="Arial" w:cs="Arial"/>
                <w:sz w:val="22"/>
                <w:lang w:eastAsia="en-US"/>
              </w:rPr>
              <w:t>Functie rechtsgeldig ondertekenaar:</w:t>
            </w:r>
          </w:p>
        </w:tc>
        <w:tc>
          <w:tcPr>
            <w:tcW w:w="4820" w:type="dxa"/>
            <w:tcBorders>
              <w:top w:val="single" w:sz="6" w:space="0" w:color="auto"/>
              <w:left w:val="single" w:sz="6" w:space="0" w:color="auto"/>
              <w:bottom w:val="single" w:sz="6" w:space="0" w:color="auto"/>
              <w:right w:val="single" w:sz="6" w:space="0" w:color="auto"/>
            </w:tcBorders>
          </w:tcPr>
          <w:p w14:paraId="2995066D" w14:textId="77777777" w:rsidR="00AC14F9" w:rsidRPr="00AC14F9" w:rsidRDefault="00AC14F9" w:rsidP="00826E86">
            <w:pPr>
              <w:rPr>
                <w:rFonts w:ascii="Arial" w:eastAsia="Calibri" w:hAnsi="Arial" w:cs="Arial"/>
                <w:sz w:val="22"/>
                <w:lang w:eastAsia="en-US"/>
              </w:rPr>
            </w:pPr>
          </w:p>
        </w:tc>
      </w:tr>
      <w:tr w:rsidR="00AC14F9" w:rsidRPr="00AC14F9" w14:paraId="2B377305" w14:textId="77777777" w:rsidTr="00826E86">
        <w:trPr>
          <w:cantSplit/>
          <w:trHeight w:val="300"/>
        </w:trPr>
        <w:tc>
          <w:tcPr>
            <w:tcW w:w="4429" w:type="dxa"/>
            <w:tcBorders>
              <w:top w:val="single" w:sz="6" w:space="0" w:color="auto"/>
              <w:left w:val="single" w:sz="6" w:space="0" w:color="auto"/>
              <w:bottom w:val="single" w:sz="6" w:space="0" w:color="auto"/>
              <w:right w:val="single" w:sz="6" w:space="0" w:color="auto"/>
            </w:tcBorders>
          </w:tcPr>
          <w:p w14:paraId="6E218EDE" w14:textId="77777777" w:rsidR="00AC14F9" w:rsidRPr="00AC14F9" w:rsidRDefault="00AC14F9" w:rsidP="00826E86">
            <w:pPr>
              <w:rPr>
                <w:rFonts w:ascii="Arial" w:eastAsia="Calibri" w:hAnsi="Arial" w:cs="Arial"/>
                <w:sz w:val="22"/>
                <w:lang w:eastAsia="en-US"/>
              </w:rPr>
            </w:pPr>
            <w:r w:rsidRPr="00AC14F9">
              <w:rPr>
                <w:rFonts w:ascii="Arial" w:eastAsia="Calibri" w:hAnsi="Arial" w:cs="Arial"/>
                <w:sz w:val="22"/>
                <w:lang w:eastAsia="en-US"/>
              </w:rPr>
              <w:t>Handtekening rechtsgeldig ondertekenaar:</w:t>
            </w:r>
          </w:p>
          <w:p w14:paraId="1872C98C" w14:textId="77777777" w:rsidR="00AC14F9" w:rsidRPr="00AC14F9" w:rsidRDefault="00AC14F9" w:rsidP="00826E86">
            <w:pPr>
              <w:rPr>
                <w:rFonts w:ascii="Arial" w:eastAsia="Calibri" w:hAnsi="Arial" w:cs="Arial"/>
                <w:sz w:val="22"/>
                <w:lang w:eastAsia="en-US"/>
              </w:rPr>
            </w:pPr>
            <w:r w:rsidRPr="00AC14F9">
              <w:rPr>
                <w:rFonts w:ascii="Arial" w:eastAsia="Calibri" w:hAnsi="Arial" w:cs="Arial"/>
                <w:sz w:val="22"/>
                <w:lang w:eastAsia="en-US"/>
              </w:rPr>
              <w:t>(voorzien van datum ondertekening)</w:t>
            </w:r>
          </w:p>
        </w:tc>
        <w:tc>
          <w:tcPr>
            <w:tcW w:w="4820" w:type="dxa"/>
            <w:tcBorders>
              <w:top w:val="single" w:sz="6" w:space="0" w:color="auto"/>
              <w:left w:val="single" w:sz="6" w:space="0" w:color="auto"/>
              <w:bottom w:val="single" w:sz="6" w:space="0" w:color="auto"/>
              <w:right w:val="single" w:sz="6" w:space="0" w:color="auto"/>
            </w:tcBorders>
          </w:tcPr>
          <w:p w14:paraId="06AAACBF" w14:textId="77777777" w:rsidR="00AC14F9" w:rsidRPr="00AC14F9" w:rsidRDefault="00AC14F9" w:rsidP="00826E86">
            <w:pPr>
              <w:rPr>
                <w:rFonts w:ascii="Arial" w:eastAsia="Calibri" w:hAnsi="Arial" w:cs="Arial"/>
                <w:sz w:val="22"/>
                <w:lang w:eastAsia="en-US"/>
              </w:rPr>
            </w:pPr>
          </w:p>
          <w:p w14:paraId="5CB1C74B" w14:textId="77777777" w:rsidR="00AC14F9" w:rsidRPr="00AC14F9" w:rsidRDefault="00AC14F9" w:rsidP="00826E86">
            <w:pPr>
              <w:rPr>
                <w:rFonts w:ascii="Arial" w:eastAsia="Calibri" w:hAnsi="Arial" w:cs="Arial"/>
                <w:sz w:val="22"/>
                <w:lang w:eastAsia="en-US"/>
              </w:rPr>
            </w:pPr>
          </w:p>
        </w:tc>
      </w:tr>
    </w:tbl>
    <w:p w14:paraId="747E7465" w14:textId="3C6423DB" w:rsidR="00AC14F9" w:rsidRDefault="00AC14F9" w:rsidP="00AC14F9"/>
    <w:p w14:paraId="68C05E0D" w14:textId="77777777" w:rsidR="00AC14F9" w:rsidRDefault="00AC14F9">
      <w:r>
        <w:br w:type="page"/>
      </w:r>
    </w:p>
    <w:p w14:paraId="280CEACE" w14:textId="77881935" w:rsidR="00AC14F9" w:rsidRPr="00E439B7" w:rsidRDefault="00AC14F9" w:rsidP="00AC14F9">
      <w:pPr>
        <w:rPr>
          <w:u w:val="single"/>
        </w:rPr>
      </w:pPr>
      <w:r w:rsidRPr="00E439B7">
        <w:rPr>
          <w:u w:val="single"/>
        </w:rPr>
        <w:lastRenderedPageBreak/>
        <w:t>Kerncompetentie C</w:t>
      </w:r>
    </w:p>
    <w:p w14:paraId="34391D57" w14:textId="068D2B5F" w:rsidR="00E439B7" w:rsidRDefault="00EC5507" w:rsidP="00AC14F9">
      <w:r w:rsidRPr="00EC5507">
        <w:t xml:space="preserve">Inschrijver heeft ervaring met onderhoud en servicedienstverlening op een uitstaand bestand van tenminste 240 Trapliften binnen een </w:t>
      </w:r>
      <w:proofErr w:type="spellStart"/>
      <w:r w:rsidRPr="00EC5507">
        <w:t>Wmo</w:t>
      </w:r>
      <w:proofErr w:type="spellEnd"/>
      <w:r w:rsidRPr="00EC5507">
        <w:t xml:space="preserve"> contract.</w:t>
      </w:r>
    </w:p>
    <w:p w14:paraId="1A0ABC7E" w14:textId="77777777" w:rsidR="00E439B7" w:rsidRDefault="00E439B7" w:rsidP="00AC14F9"/>
    <w:tbl>
      <w:tblPr>
        <w:tblW w:w="91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92D050"/>
        <w:tblLayout w:type="fixed"/>
        <w:tblLook w:val="0000" w:firstRow="0" w:lastRow="0" w:firstColumn="0" w:lastColumn="0" w:noHBand="0" w:noVBand="0"/>
      </w:tblPr>
      <w:tblGrid>
        <w:gridCol w:w="4378"/>
        <w:gridCol w:w="4772"/>
      </w:tblGrid>
      <w:tr w:rsidR="00AC14F9" w:rsidRPr="00253E77" w14:paraId="2F341723" w14:textId="77777777" w:rsidTr="00654B53">
        <w:trPr>
          <w:cantSplit/>
          <w:trHeight w:val="300"/>
        </w:trPr>
        <w:tc>
          <w:tcPr>
            <w:tcW w:w="9150" w:type="dxa"/>
            <w:gridSpan w:val="2"/>
            <w:tcBorders>
              <w:top w:val="single" w:sz="6" w:space="0" w:color="auto"/>
              <w:left w:val="single" w:sz="6" w:space="0" w:color="auto"/>
              <w:bottom w:val="single" w:sz="6" w:space="0" w:color="auto"/>
              <w:right w:val="single" w:sz="6" w:space="0" w:color="auto"/>
            </w:tcBorders>
            <w:shd w:val="clear" w:color="auto" w:fill="00B0F0"/>
          </w:tcPr>
          <w:p w14:paraId="3F86BE02" w14:textId="77777777" w:rsidR="00AC14F9" w:rsidRPr="00253E77" w:rsidRDefault="00AC14F9" w:rsidP="00826E86">
            <w:pPr>
              <w:rPr>
                <w:rFonts w:ascii="Arial" w:eastAsia="Calibri" w:hAnsi="Arial" w:cs="Arial"/>
                <w:b/>
                <w:bCs/>
                <w:sz w:val="22"/>
              </w:rPr>
            </w:pPr>
            <w:r w:rsidRPr="00253E77">
              <w:rPr>
                <w:rFonts w:ascii="Arial" w:eastAsia="Calibri" w:hAnsi="Arial" w:cs="Arial"/>
                <w:b/>
                <w:bCs/>
                <w:sz w:val="22"/>
              </w:rPr>
              <w:t>Gegevens van de referent (opdrachtgever)</w:t>
            </w:r>
          </w:p>
        </w:tc>
      </w:tr>
      <w:tr w:rsidR="00AC14F9" w:rsidRPr="00253E77" w14:paraId="5D44C884" w14:textId="77777777" w:rsidTr="00826E86">
        <w:trPr>
          <w:cantSplit/>
          <w:trHeight w:val="300"/>
        </w:trPr>
        <w:tc>
          <w:tcPr>
            <w:tcW w:w="4378" w:type="dxa"/>
            <w:tcBorders>
              <w:top w:val="single" w:sz="6" w:space="0" w:color="auto"/>
              <w:left w:val="single" w:sz="6" w:space="0" w:color="auto"/>
              <w:bottom w:val="single" w:sz="6" w:space="0" w:color="auto"/>
              <w:right w:val="single" w:sz="6" w:space="0" w:color="auto"/>
            </w:tcBorders>
            <w:shd w:val="clear" w:color="auto" w:fill="auto"/>
          </w:tcPr>
          <w:p w14:paraId="7C686D55" w14:textId="77777777" w:rsidR="00AC14F9" w:rsidRPr="00253E77" w:rsidRDefault="00AC14F9" w:rsidP="00826E86">
            <w:pPr>
              <w:rPr>
                <w:rFonts w:ascii="Arial" w:eastAsia="Calibri" w:hAnsi="Arial" w:cs="Arial"/>
                <w:sz w:val="22"/>
              </w:rPr>
            </w:pPr>
            <w:r w:rsidRPr="00253E77">
              <w:rPr>
                <w:rFonts w:ascii="Arial" w:eastAsia="Calibri" w:hAnsi="Arial" w:cs="Arial"/>
                <w:sz w:val="22"/>
              </w:rPr>
              <w:t>Naam organisatie/opdrachtgever:</w:t>
            </w:r>
          </w:p>
        </w:tc>
        <w:tc>
          <w:tcPr>
            <w:tcW w:w="4772" w:type="dxa"/>
            <w:tcBorders>
              <w:top w:val="single" w:sz="6" w:space="0" w:color="auto"/>
              <w:left w:val="single" w:sz="6" w:space="0" w:color="auto"/>
              <w:bottom w:val="single" w:sz="6" w:space="0" w:color="auto"/>
              <w:right w:val="single" w:sz="6" w:space="0" w:color="auto"/>
            </w:tcBorders>
            <w:shd w:val="clear" w:color="auto" w:fill="auto"/>
          </w:tcPr>
          <w:p w14:paraId="4D374AFE" w14:textId="77777777" w:rsidR="00AC14F9" w:rsidRPr="00253E77" w:rsidRDefault="00AC14F9" w:rsidP="00826E86">
            <w:pPr>
              <w:rPr>
                <w:rFonts w:ascii="Arial" w:eastAsia="Times New Roman" w:hAnsi="Arial" w:cs="Arial"/>
                <w:sz w:val="22"/>
              </w:rPr>
            </w:pPr>
          </w:p>
        </w:tc>
      </w:tr>
      <w:tr w:rsidR="00AC14F9" w:rsidRPr="00253E77" w14:paraId="6193D66F" w14:textId="77777777" w:rsidTr="00826E86">
        <w:trPr>
          <w:cantSplit/>
          <w:trHeight w:val="300"/>
        </w:trPr>
        <w:tc>
          <w:tcPr>
            <w:tcW w:w="4378" w:type="dxa"/>
            <w:tcBorders>
              <w:top w:val="single" w:sz="6" w:space="0" w:color="auto"/>
              <w:left w:val="single" w:sz="6" w:space="0" w:color="auto"/>
              <w:bottom w:val="single" w:sz="6" w:space="0" w:color="auto"/>
              <w:right w:val="single" w:sz="6" w:space="0" w:color="auto"/>
            </w:tcBorders>
            <w:shd w:val="clear" w:color="auto" w:fill="auto"/>
          </w:tcPr>
          <w:p w14:paraId="32CD4C6A" w14:textId="77777777" w:rsidR="00AC14F9" w:rsidRPr="00253E77" w:rsidRDefault="00AC14F9" w:rsidP="00826E86">
            <w:pPr>
              <w:rPr>
                <w:rFonts w:ascii="Arial" w:eastAsia="Calibri" w:hAnsi="Arial" w:cs="Arial"/>
                <w:sz w:val="22"/>
              </w:rPr>
            </w:pPr>
            <w:r w:rsidRPr="00253E77">
              <w:rPr>
                <w:rFonts w:ascii="Arial" w:eastAsia="Calibri" w:hAnsi="Arial" w:cs="Arial"/>
                <w:sz w:val="22"/>
              </w:rPr>
              <w:t>Naam contactpersoon:</w:t>
            </w:r>
          </w:p>
        </w:tc>
        <w:tc>
          <w:tcPr>
            <w:tcW w:w="4772" w:type="dxa"/>
            <w:tcBorders>
              <w:top w:val="single" w:sz="6" w:space="0" w:color="auto"/>
              <w:left w:val="single" w:sz="6" w:space="0" w:color="auto"/>
              <w:bottom w:val="single" w:sz="6" w:space="0" w:color="auto"/>
              <w:right w:val="single" w:sz="6" w:space="0" w:color="auto"/>
            </w:tcBorders>
            <w:shd w:val="clear" w:color="auto" w:fill="auto"/>
          </w:tcPr>
          <w:p w14:paraId="08F95DE5" w14:textId="77777777" w:rsidR="00AC14F9" w:rsidRPr="00253E77" w:rsidRDefault="00AC14F9" w:rsidP="00826E86">
            <w:pPr>
              <w:rPr>
                <w:rFonts w:ascii="Arial" w:eastAsia="Times New Roman" w:hAnsi="Arial" w:cs="Arial"/>
                <w:sz w:val="22"/>
              </w:rPr>
            </w:pPr>
          </w:p>
        </w:tc>
      </w:tr>
      <w:tr w:rsidR="00AC14F9" w:rsidRPr="00253E77" w14:paraId="408F7FD0" w14:textId="77777777" w:rsidTr="00826E86">
        <w:trPr>
          <w:cantSplit/>
          <w:trHeight w:val="300"/>
        </w:trPr>
        <w:tc>
          <w:tcPr>
            <w:tcW w:w="4378" w:type="dxa"/>
            <w:tcBorders>
              <w:top w:val="single" w:sz="6" w:space="0" w:color="auto"/>
              <w:left w:val="single" w:sz="6" w:space="0" w:color="auto"/>
              <w:bottom w:val="single" w:sz="6" w:space="0" w:color="auto"/>
              <w:right w:val="single" w:sz="6" w:space="0" w:color="auto"/>
            </w:tcBorders>
            <w:shd w:val="clear" w:color="auto" w:fill="auto"/>
          </w:tcPr>
          <w:p w14:paraId="7F963BA9" w14:textId="77777777" w:rsidR="00AC14F9" w:rsidRPr="00253E77" w:rsidRDefault="00AC14F9" w:rsidP="00826E86">
            <w:pPr>
              <w:rPr>
                <w:rFonts w:ascii="Arial" w:eastAsia="Calibri" w:hAnsi="Arial" w:cs="Arial"/>
                <w:sz w:val="22"/>
              </w:rPr>
            </w:pPr>
            <w:r w:rsidRPr="00253E77">
              <w:rPr>
                <w:rFonts w:ascii="Arial" w:eastAsia="Calibri" w:hAnsi="Arial" w:cs="Arial"/>
                <w:sz w:val="22"/>
              </w:rPr>
              <w:t>Functie contactpersoon:</w:t>
            </w:r>
          </w:p>
        </w:tc>
        <w:tc>
          <w:tcPr>
            <w:tcW w:w="4772" w:type="dxa"/>
            <w:tcBorders>
              <w:top w:val="single" w:sz="6" w:space="0" w:color="auto"/>
              <w:left w:val="single" w:sz="6" w:space="0" w:color="auto"/>
              <w:bottom w:val="single" w:sz="6" w:space="0" w:color="auto"/>
              <w:right w:val="single" w:sz="6" w:space="0" w:color="auto"/>
            </w:tcBorders>
            <w:shd w:val="clear" w:color="auto" w:fill="auto"/>
          </w:tcPr>
          <w:p w14:paraId="417BAC58" w14:textId="77777777" w:rsidR="00AC14F9" w:rsidRPr="00253E77" w:rsidRDefault="00AC14F9" w:rsidP="00826E86">
            <w:pPr>
              <w:rPr>
                <w:rFonts w:ascii="Arial" w:eastAsia="Times New Roman" w:hAnsi="Arial" w:cs="Arial"/>
                <w:sz w:val="22"/>
              </w:rPr>
            </w:pPr>
          </w:p>
        </w:tc>
      </w:tr>
      <w:tr w:rsidR="00AC14F9" w:rsidRPr="00253E77" w14:paraId="2F48806C" w14:textId="77777777" w:rsidTr="00826E86">
        <w:trPr>
          <w:cantSplit/>
          <w:trHeight w:val="300"/>
        </w:trPr>
        <w:tc>
          <w:tcPr>
            <w:tcW w:w="4378" w:type="dxa"/>
            <w:tcBorders>
              <w:top w:val="single" w:sz="6" w:space="0" w:color="auto"/>
              <w:left w:val="single" w:sz="6" w:space="0" w:color="auto"/>
              <w:bottom w:val="single" w:sz="6" w:space="0" w:color="auto"/>
              <w:right w:val="single" w:sz="6" w:space="0" w:color="auto"/>
            </w:tcBorders>
            <w:shd w:val="clear" w:color="auto" w:fill="auto"/>
          </w:tcPr>
          <w:p w14:paraId="5C273237" w14:textId="77777777" w:rsidR="00AC14F9" w:rsidRPr="00253E77" w:rsidRDefault="00AC14F9" w:rsidP="00826E86">
            <w:pPr>
              <w:rPr>
                <w:rFonts w:ascii="Arial" w:eastAsia="Calibri" w:hAnsi="Arial" w:cs="Arial"/>
                <w:sz w:val="22"/>
              </w:rPr>
            </w:pPr>
            <w:r w:rsidRPr="00253E77">
              <w:rPr>
                <w:rFonts w:ascii="Arial" w:eastAsia="Calibri" w:hAnsi="Arial" w:cs="Arial"/>
                <w:sz w:val="22"/>
              </w:rPr>
              <w:t>Telefoonnummer contactpersoon:</w:t>
            </w:r>
          </w:p>
        </w:tc>
        <w:tc>
          <w:tcPr>
            <w:tcW w:w="4772" w:type="dxa"/>
            <w:tcBorders>
              <w:top w:val="single" w:sz="6" w:space="0" w:color="auto"/>
              <w:left w:val="single" w:sz="6" w:space="0" w:color="auto"/>
              <w:bottom w:val="single" w:sz="6" w:space="0" w:color="auto"/>
              <w:right w:val="single" w:sz="6" w:space="0" w:color="auto"/>
            </w:tcBorders>
            <w:shd w:val="clear" w:color="auto" w:fill="auto"/>
          </w:tcPr>
          <w:p w14:paraId="66BE5825" w14:textId="77777777" w:rsidR="00AC14F9" w:rsidRPr="00253E77" w:rsidRDefault="00AC14F9" w:rsidP="00826E86">
            <w:pPr>
              <w:rPr>
                <w:rFonts w:ascii="Arial" w:eastAsia="Times New Roman" w:hAnsi="Arial" w:cs="Arial"/>
                <w:sz w:val="22"/>
              </w:rPr>
            </w:pPr>
          </w:p>
        </w:tc>
      </w:tr>
      <w:tr w:rsidR="00AC14F9" w:rsidRPr="00253E77" w14:paraId="189E3D1B" w14:textId="77777777" w:rsidTr="00826E86">
        <w:trPr>
          <w:cantSplit/>
          <w:trHeight w:val="300"/>
        </w:trPr>
        <w:tc>
          <w:tcPr>
            <w:tcW w:w="4378" w:type="dxa"/>
            <w:tcBorders>
              <w:top w:val="single" w:sz="6" w:space="0" w:color="auto"/>
              <w:left w:val="single" w:sz="6" w:space="0" w:color="auto"/>
              <w:bottom w:val="single" w:sz="6" w:space="0" w:color="auto"/>
              <w:right w:val="single" w:sz="6" w:space="0" w:color="auto"/>
            </w:tcBorders>
            <w:shd w:val="clear" w:color="auto" w:fill="auto"/>
          </w:tcPr>
          <w:p w14:paraId="0B73882E" w14:textId="77777777" w:rsidR="00AC14F9" w:rsidRPr="00253E77" w:rsidRDefault="00AC14F9" w:rsidP="00826E86">
            <w:pPr>
              <w:rPr>
                <w:rFonts w:ascii="Arial" w:eastAsia="Calibri" w:hAnsi="Arial" w:cs="Arial"/>
                <w:sz w:val="22"/>
              </w:rPr>
            </w:pPr>
            <w:r w:rsidRPr="00253E77">
              <w:rPr>
                <w:rFonts w:ascii="Arial" w:eastAsia="Calibri" w:hAnsi="Arial" w:cs="Arial"/>
                <w:sz w:val="22"/>
              </w:rPr>
              <w:t>Emailadres contactpersoon:</w:t>
            </w:r>
          </w:p>
        </w:tc>
        <w:tc>
          <w:tcPr>
            <w:tcW w:w="4772" w:type="dxa"/>
            <w:tcBorders>
              <w:top w:val="single" w:sz="6" w:space="0" w:color="auto"/>
              <w:left w:val="single" w:sz="6" w:space="0" w:color="auto"/>
              <w:bottom w:val="single" w:sz="6" w:space="0" w:color="auto"/>
              <w:right w:val="single" w:sz="6" w:space="0" w:color="auto"/>
            </w:tcBorders>
            <w:shd w:val="clear" w:color="auto" w:fill="auto"/>
          </w:tcPr>
          <w:p w14:paraId="6A3BF120" w14:textId="77777777" w:rsidR="00AC14F9" w:rsidRPr="00253E77" w:rsidRDefault="00AC14F9" w:rsidP="00826E86">
            <w:pPr>
              <w:rPr>
                <w:rFonts w:ascii="Arial" w:eastAsia="Times New Roman" w:hAnsi="Arial" w:cs="Arial"/>
                <w:sz w:val="22"/>
              </w:rPr>
            </w:pPr>
          </w:p>
        </w:tc>
      </w:tr>
    </w:tbl>
    <w:p w14:paraId="245D2737" w14:textId="77777777" w:rsidR="00AC14F9" w:rsidRDefault="00AC14F9" w:rsidP="00AC14F9"/>
    <w:tbl>
      <w:tblPr>
        <w:tblW w:w="91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00B0F0"/>
        <w:tblLayout w:type="fixed"/>
        <w:tblLook w:val="0000" w:firstRow="0" w:lastRow="0" w:firstColumn="0" w:lastColumn="0" w:noHBand="0" w:noVBand="0"/>
      </w:tblPr>
      <w:tblGrid>
        <w:gridCol w:w="4378"/>
        <w:gridCol w:w="4772"/>
      </w:tblGrid>
      <w:tr w:rsidR="00AC14F9" w:rsidRPr="004F3CC3" w14:paraId="1852D023" w14:textId="77777777" w:rsidTr="00654B53">
        <w:trPr>
          <w:cantSplit/>
          <w:trHeight w:val="300"/>
        </w:trPr>
        <w:tc>
          <w:tcPr>
            <w:tcW w:w="4378" w:type="dxa"/>
            <w:shd w:val="clear" w:color="auto" w:fill="00B0F0"/>
          </w:tcPr>
          <w:p w14:paraId="0A56B861" w14:textId="77777777" w:rsidR="00AC14F9" w:rsidRPr="004F3CC3" w:rsidRDefault="00AC14F9" w:rsidP="00826E86">
            <w:pPr>
              <w:rPr>
                <w:rFonts w:ascii="Arial" w:eastAsia="Calibri" w:hAnsi="Arial" w:cs="Arial"/>
                <w:b/>
                <w:bCs/>
                <w:sz w:val="22"/>
                <w:lang w:eastAsia="en-US"/>
              </w:rPr>
            </w:pPr>
            <w:r w:rsidRPr="004F3CC3">
              <w:rPr>
                <w:rFonts w:ascii="Arial" w:eastAsia="Calibri" w:hAnsi="Arial" w:cs="Arial"/>
                <w:b/>
                <w:bCs/>
                <w:sz w:val="22"/>
                <w:lang w:eastAsia="en-US"/>
              </w:rPr>
              <w:t xml:space="preserve">Heeft Inschrijver de referentieopdracht uitgevoerd als hoofdaannemer, als onderaannemer of als </w:t>
            </w:r>
            <w:proofErr w:type="spellStart"/>
            <w:r w:rsidRPr="004F3CC3">
              <w:rPr>
                <w:rFonts w:ascii="Arial" w:eastAsia="Calibri" w:hAnsi="Arial" w:cs="Arial"/>
                <w:b/>
                <w:bCs/>
                <w:sz w:val="22"/>
                <w:lang w:eastAsia="en-US"/>
              </w:rPr>
              <w:t>combinant</w:t>
            </w:r>
            <w:proofErr w:type="spellEnd"/>
            <w:r w:rsidRPr="004F3CC3">
              <w:rPr>
                <w:rFonts w:ascii="Arial" w:eastAsia="Calibri" w:hAnsi="Arial" w:cs="Arial"/>
                <w:b/>
                <w:bCs/>
                <w:sz w:val="22"/>
                <w:lang w:eastAsia="en-US"/>
              </w:rPr>
              <w:t>?</w:t>
            </w:r>
          </w:p>
          <w:p w14:paraId="3BEC04AE" w14:textId="77777777" w:rsidR="00AC14F9" w:rsidRPr="004F3CC3" w:rsidRDefault="00AC14F9" w:rsidP="00826E86">
            <w:pPr>
              <w:rPr>
                <w:rFonts w:ascii="Arial" w:eastAsia="Calibri" w:hAnsi="Arial" w:cs="Arial"/>
                <w:b/>
                <w:bCs/>
                <w:sz w:val="22"/>
                <w:lang w:eastAsia="en-US"/>
              </w:rPr>
            </w:pPr>
          </w:p>
          <w:p w14:paraId="687C5DD3" w14:textId="77777777" w:rsidR="00AC14F9" w:rsidRPr="004F3CC3" w:rsidRDefault="00AC14F9" w:rsidP="00826E86">
            <w:pPr>
              <w:rPr>
                <w:rFonts w:ascii="Arial" w:eastAsia="Calibri" w:hAnsi="Arial" w:cs="Arial"/>
                <w:sz w:val="22"/>
                <w:lang w:eastAsia="en-US"/>
              </w:rPr>
            </w:pPr>
            <w:r w:rsidRPr="004F3CC3">
              <w:rPr>
                <w:rFonts w:ascii="Arial" w:eastAsia="Calibri" w:hAnsi="Arial" w:cs="Arial"/>
                <w:b/>
                <w:bCs/>
                <w:sz w:val="22"/>
                <w:lang w:eastAsia="en-US"/>
              </w:rPr>
              <w:t xml:space="preserve">Indien als onderaannemer of als </w:t>
            </w:r>
            <w:proofErr w:type="spellStart"/>
            <w:r w:rsidRPr="004F3CC3">
              <w:rPr>
                <w:rFonts w:ascii="Arial" w:eastAsia="Calibri" w:hAnsi="Arial" w:cs="Arial"/>
                <w:b/>
                <w:bCs/>
                <w:sz w:val="22"/>
                <w:lang w:eastAsia="en-US"/>
              </w:rPr>
              <w:t>combinant</w:t>
            </w:r>
            <w:proofErr w:type="spellEnd"/>
            <w:r w:rsidRPr="004F3CC3">
              <w:rPr>
                <w:rFonts w:ascii="Arial" w:eastAsia="Calibri" w:hAnsi="Arial" w:cs="Arial"/>
                <w:b/>
                <w:bCs/>
                <w:sz w:val="22"/>
                <w:lang w:eastAsia="en-US"/>
              </w:rPr>
              <w:t xml:space="preserve"> mag onderstaand bij “Gegevens van de referentieopdracht” alleen het aandeel dat in </w:t>
            </w:r>
            <w:proofErr w:type="spellStart"/>
            <w:r w:rsidRPr="004F3CC3">
              <w:rPr>
                <w:rFonts w:ascii="Arial" w:eastAsia="Calibri" w:hAnsi="Arial" w:cs="Arial"/>
                <w:b/>
                <w:bCs/>
                <w:sz w:val="22"/>
                <w:lang w:eastAsia="en-US"/>
              </w:rPr>
              <w:t>onderaanneming</w:t>
            </w:r>
            <w:proofErr w:type="spellEnd"/>
            <w:r w:rsidRPr="004F3CC3">
              <w:rPr>
                <w:rFonts w:ascii="Arial" w:eastAsia="Calibri" w:hAnsi="Arial" w:cs="Arial"/>
                <w:b/>
                <w:bCs/>
                <w:sz w:val="22"/>
                <w:lang w:eastAsia="en-US"/>
              </w:rPr>
              <w:t xml:space="preserve"> of als lid van de combinatie is verricht, worden vermeld!</w:t>
            </w:r>
          </w:p>
        </w:tc>
        <w:tc>
          <w:tcPr>
            <w:tcW w:w="4772" w:type="dxa"/>
            <w:shd w:val="clear" w:color="auto" w:fill="00B0F0"/>
          </w:tcPr>
          <w:p w14:paraId="062866F6" w14:textId="77777777" w:rsidR="00AC14F9" w:rsidRPr="004F3CC3" w:rsidRDefault="00AC14F9" w:rsidP="00826E86">
            <w:pPr>
              <w:rPr>
                <w:rFonts w:ascii="Arial" w:eastAsia="Times New Roman" w:hAnsi="Arial" w:cs="Arial"/>
                <w:sz w:val="22"/>
              </w:rPr>
            </w:pPr>
          </w:p>
          <w:p w14:paraId="57028FC8" w14:textId="77777777" w:rsidR="00AC14F9" w:rsidRPr="004F3CC3" w:rsidRDefault="00AC14F9" w:rsidP="00826E86">
            <w:pPr>
              <w:rPr>
                <w:rFonts w:ascii="Arial" w:eastAsia="Times New Roman" w:hAnsi="Arial" w:cs="Arial"/>
                <w:sz w:val="22"/>
              </w:rPr>
            </w:pPr>
          </w:p>
        </w:tc>
      </w:tr>
    </w:tbl>
    <w:p w14:paraId="5C036C18" w14:textId="77777777" w:rsidR="00AC14F9" w:rsidRDefault="00AC14F9" w:rsidP="00AC14F9"/>
    <w:tbl>
      <w:tblPr>
        <w:tblW w:w="92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9"/>
        <w:gridCol w:w="4820"/>
      </w:tblGrid>
      <w:tr w:rsidR="00AC14F9" w:rsidRPr="00BE64C0" w14:paraId="73DD637A" w14:textId="77777777" w:rsidTr="00654B53">
        <w:trPr>
          <w:cantSplit/>
          <w:trHeight w:val="300"/>
        </w:trPr>
        <w:tc>
          <w:tcPr>
            <w:tcW w:w="9249" w:type="dxa"/>
            <w:gridSpan w:val="2"/>
            <w:tcBorders>
              <w:bottom w:val="single" w:sz="6" w:space="0" w:color="auto"/>
            </w:tcBorders>
            <w:shd w:val="clear" w:color="auto" w:fill="00B0F0"/>
          </w:tcPr>
          <w:p w14:paraId="7E85F38D" w14:textId="77777777" w:rsidR="00AC14F9" w:rsidRPr="00BE64C0" w:rsidRDefault="00AC14F9" w:rsidP="00826E86">
            <w:pPr>
              <w:rPr>
                <w:rFonts w:ascii="Arial" w:eastAsia="Calibri" w:hAnsi="Arial" w:cs="Arial"/>
                <w:b/>
                <w:bCs/>
                <w:sz w:val="22"/>
                <w:lang w:eastAsia="en-US"/>
              </w:rPr>
            </w:pPr>
            <w:r w:rsidRPr="00BE64C0">
              <w:rPr>
                <w:rFonts w:ascii="Arial" w:eastAsia="Calibri" w:hAnsi="Arial" w:cs="Arial"/>
                <w:b/>
                <w:bCs/>
                <w:sz w:val="22"/>
                <w:lang w:eastAsia="en-US"/>
              </w:rPr>
              <w:t>Gegevens van de referentieopdracht</w:t>
            </w:r>
          </w:p>
        </w:tc>
      </w:tr>
      <w:tr w:rsidR="00AC14F9" w:rsidRPr="00BE64C0" w14:paraId="1B575B26" w14:textId="77777777" w:rsidTr="00826E86">
        <w:trPr>
          <w:cantSplit/>
          <w:trHeight w:val="300"/>
        </w:trPr>
        <w:tc>
          <w:tcPr>
            <w:tcW w:w="4429" w:type="dxa"/>
            <w:shd w:val="clear" w:color="auto" w:fill="auto"/>
            <w:vAlign w:val="center"/>
          </w:tcPr>
          <w:p w14:paraId="0F3E37E2" w14:textId="77777777" w:rsidR="00AC14F9" w:rsidRPr="00BE64C0" w:rsidRDefault="00AC14F9" w:rsidP="00826E86">
            <w:pPr>
              <w:widowControl w:val="0"/>
              <w:tabs>
                <w:tab w:val="left" w:pos="2250"/>
              </w:tabs>
              <w:rPr>
                <w:rFonts w:ascii="Arial" w:eastAsia="Calibri" w:hAnsi="Arial" w:cs="Arial"/>
                <w:sz w:val="22"/>
                <w:lang w:eastAsia="en-US"/>
              </w:rPr>
            </w:pPr>
          </w:p>
          <w:p w14:paraId="60F2969E" w14:textId="751EB285" w:rsidR="00AC14F9" w:rsidRPr="00BE64C0" w:rsidRDefault="00AC14F9" w:rsidP="00826E86">
            <w:pPr>
              <w:rPr>
                <w:rFonts w:ascii="Arial" w:eastAsia="Calibri" w:hAnsi="Arial" w:cs="Arial"/>
                <w:sz w:val="22"/>
                <w:lang w:eastAsia="en-US"/>
              </w:rPr>
            </w:pPr>
            <w:r w:rsidRPr="00BE64C0">
              <w:rPr>
                <w:rFonts w:ascii="Arial" w:eastAsia="Calibri" w:hAnsi="Arial" w:cs="Arial"/>
                <w:sz w:val="22"/>
                <w:lang w:eastAsia="en-US"/>
              </w:rPr>
              <w:t xml:space="preserve">Geef een beschrijving van de referentieopdracht waaruit duidelijk blijkt wat de inhoud van de opdracht is, zodanig dat deze beschrijving ondubbelzinnig laat zien dat wordt voldaan aan kerncompetentie </w:t>
            </w:r>
            <w:r w:rsidR="00654B53">
              <w:rPr>
                <w:rFonts w:ascii="Arial" w:eastAsia="Calibri" w:hAnsi="Arial" w:cs="Arial"/>
                <w:sz w:val="22"/>
                <w:lang w:eastAsia="en-US"/>
              </w:rPr>
              <w:t>C</w:t>
            </w:r>
            <w:r w:rsidRPr="00BE64C0">
              <w:rPr>
                <w:rFonts w:ascii="Arial" w:eastAsia="Calibri" w:hAnsi="Arial" w:cs="Arial"/>
                <w:sz w:val="22"/>
                <w:lang w:eastAsia="en-US"/>
              </w:rPr>
              <w:t xml:space="preserve"> (max. 750 woorden)</w:t>
            </w:r>
            <w:r w:rsidR="00654B53">
              <w:rPr>
                <w:rFonts w:ascii="Arial" w:eastAsia="Calibri" w:hAnsi="Arial" w:cs="Arial"/>
                <w:sz w:val="22"/>
                <w:lang w:eastAsia="en-US"/>
              </w:rPr>
              <w:t>.</w:t>
            </w:r>
          </w:p>
          <w:p w14:paraId="55890A1B" w14:textId="77777777" w:rsidR="00AC14F9" w:rsidRPr="00BE64C0" w:rsidRDefault="00AC14F9" w:rsidP="00826E86">
            <w:pPr>
              <w:widowControl w:val="0"/>
              <w:tabs>
                <w:tab w:val="left" w:pos="2250"/>
              </w:tabs>
              <w:rPr>
                <w:rFonts w:ascii="Arial" w:eastAsia="Calibri" w:hAnsi="Arial" w:cs="Arial"/>
                <w:sz w:val="22"/>
                <w:lang w:eastAsia="en-US"/>
              </w:rPr>
            </w:pPr>
          </w:p>
        </w:tc>
        <w:tc>
          <w:tcPr>
            <w:tcW w:w="4820" w:type="dxa"/>
            <w:shd w:val="clear" w:color="auto" w:fill="auto"/>
          </w:tcPr>
          <w:p w14:paraId="05559E6E" w14:textId="77777777" w:rsidR="00AC14F9" w:rsidRPr="00BE64C0" w:rsidRDefault="00AC14F9" w:rsidP="00826E86">
            <w:pPr>
              <w:widowControl w:val="0"/>
              <w:tabs>
                <w:tab w:val="left" w:pos="2250"/>
              </w:tabs>
              <w:rPr>
                <w:rFonts w:ascii="Arial" w:eastAsia="Times New Roman" w:hAnsi="Arial" w:cs="Arial"/>
                <w:sz w:val="22"/>
              </w:rPr>
            </w:pPr>
          </w:p>
          <w:p w14:paraId="40AB95A9" w14:textId="77777777" w:rsidR="00AC14F9" w:rsidRPr="00BE64C0" w:rsidRDefault="00AC14F9" w:rsidP="00826E86">
            <w:pPr>
              <w:widowControl w:val="0"/>
              <w:tabs>
                <w:tab w:val="left" w:pos="2250"/>
              </w:tabs>
              <w:rPr>
                <w:rFonts w:ascii="Arial" w:eastAsia="Times New Roman" w:hAnsi="Arial" w:cs="Arial"/>
                <w:b/>
                <w:sz w:val="22"/>
              </w:rPr>
            </w:pPr>
          </w:p>
          <w:p w14:paraId="11995AF9" w14:textId="77777777" w:rsidR="00AC14F9" w:rsidRPr="00BE64C0" w:rsidRDefault="00AC14F9" w:rsidP="00826E86">
            <w:pPr>
              <w:widowControl w:val="0"/>
              <w:tabs>
                <w:tab w:val="left" w:pos="2250"/>
              </w:tabs>
              <w:rPr>
                <w:rFonts w:ascii="Arial" w:eastAsia="Times New Roman" w:hAnsi="Arial" w:cs="Arial"/>
                <w:b/>
                <w:sz w:val="22"/>
              </w:rPr>
            </w:pPr>
          </w:p>
          <w:p w14:paraId="4343CF7C" w14:textId="77777777" w:rsidR="00AC14F9" w:rsidRPr="00BE64C0" w:rsidRDefault="00AC14F9" w:rsidP="00826E86">
            <w:pPr>
              <w:widowControl w:val="0"/>
              <w:tabs>
                <w:tab w:val="left" w:pos="2250"/>
              </w:tabs>
              <w:rPr>
                <w:rFonts w:ascii="Arial" w:eastAsia="Times New Roman" w:hAnsi="Arial" w:cs="Arial"/>
                <w:b/>
                <w:sz w:val="22"/>
              </w:rPr>
            </w:pPr>
          </w:p>
          <w:p w14:paraId="1B7B9766" w14:textId="77777777" w:rsidR="00AC14F9" w:rsidRPr="00BE64C0" w:rsidRDefault="00AC14F9" w:rsidP="00826E86">
            <w:pPr>
              <w:widowControl w:val="0"/>
              <w:tabs>
                <w:tab w:val="left" w:pos="2250"/>
              </w:tabs>
              <w:rPr>
                <w:rFonts w:ascii="Arial" w:eastAsia="Times New Roman" w:hAnsi="Arial" w:cs="Arial"/>
                <w:b/>
                <w:sz w:val="22"/>
              </w:rPr>
            </w:pPr>
          </w:p>
          <w:p w14:paraId="6F6BE53D" w14:textId="77777777" w:rsidR="00AC14F9" w:rsidRPr="00BE64C0" w:rsidRDefault="00AC14F9" w:rsidP="00826E86">
            <w:pPr>
              <w:widowControl w:val="0"/>
              <w:tabs>
                <w:tab w:val="left" w:pos="2250"/>
              </w:tabs>
              <w:rPr>
                <w:rFonts w:ascii="Arial" w:eastAsia="Times New Roman" w:hAnsi="Arial" w:cs="Arial"/>
                <w:b/>
                <w:sz w:val="22"/>
              </w:rPr>
            </w:pPr>
          </w:p>
          <w:p w14:paraId="1946566A" w14:textId="77777777" w:rsidR="00AC14F9" w:rsidRPr="00BE64C0" w:rsidRDefault="00AC14F9" w:rsidP="00826E86">
            <w:pPr>
              <w:widowControl w:val="0"/>
              <w:tabs>
                <w:tab w:val="left" w:pos="2250"/>
              </w:tabs>
              <w:rPr>
                <w:rFonts w:ascii="Arial" w:eastAsia="Times New Roman" w:hAnsi="Arial" w:cs="Arial"/>
                <w:b/>
                <w:sz w:val="22"/>
              </w:rPr>
            </w:pPr>
          </w:p>
          <w:p w14:paraId="3A6DE0B9" w14:textId="77777777" w:rsidR="00AC14F9" w:rsidRPr="00BE64C0" w:rsidRDefault="00AC14F9" w:rsidP="00826E86">
            <w:pPr>
              <w:widowControl w:val="0"/>
              <w:tabs>
                <w:tab w:val="left" w:pos="2250"/>
              </w:tabs>
              <w:rPr>
                <w:rFonts w:ascii="Arial" w:eastAsia="Times New Roman" w:hAnsi="Arial" w:cs="Arial"/>
                <w:b/>
                <w:sz w:val="22"/>
              </w:rPr>
            </w:pPr>
          </w:p>
          <w:p w14:paraId="2452E63C" w14:textId="77777777" w:rsidR="00AC14F9" w:rsidRPr="00BE64C0" w:rsidRDefault="00AC14F9" w:rsidP="00826E86">
            <w:pPr>
              <w:widowControl w:val="0"/>
              <w:tabs>
                <w:tab w:val="left" w:pos="2250"/>
              </w:tabs>
              <w:rPr>
                <w:rFonts w:ascii="Arial" w:eastAsia="Times New Roman" w:hAnsi="Arial" w:cs="Arial"/>
                <w:b/>
                <w:sz w:val="22"/>
              </w:rPr>
            </w:pPr>
          </w:p>
        </w:tc>
      </w:tr>
      <w:tr w:rsidR="00AC14F9" w:rsidRPr="00BE64C0" w14:paraId="61CB8B9C" w14:textId="77777777" w:rsidTr="00826E86">
        <w:trPr>
          <w:cantSplit/>
          <w:trHeight w:val="300"/>
        </w:trPr>
        <w:tc>
          <w:tcPr>
            <w:tcW w:w="4429" w:type="dxa"/>
            <w:shd w:val="clear" w:color="auto" w:fill="auto"/>
            <w:vAlign w:val="center"/>
          </w:tcPr>
          <w:p w14:paraId="015081FF" w14:textId="77777777" w:rsidR="00AC14F9" w:rsidRPr="00BE64C0" w:rsidRDefault="00AC14F9" w:rsidP="00826E86">
            <w:pPr>
              <w:widowControl w:val="0"/>
              <w:tabs>
                <w:tab w:val="left" w:pos="2250"/>
              </w:tabs>
              <w:rPr>
                <w:rFonts w:ascii="Arial" w:eastAsia="Times New Roman" w:hAnsi="Arial" w:cs="Arial"/>
                <w:b/>
                <w:sz w:val="22"/>
              </w:rPr>
            </w:pPr>
          </w:p>
          <w:p w14:paraId="0897C82A" w14:textId="77777777" w:rsidR="00AC14F9" w:rsidRPr="00BE64C0" w:rsidRDefault="00AC14F9" w:rsidP="00826E86">
            <w:pPr>
              <w:rPr>
                <w:rFonts w:ascii="Arial" w:eastAsia="Calibri" w:hAnsi="Arial" w:cs="Arial"/>
                <w:sz w:val="22"/>
                <w:lang w:eastAsia="en-US"/>
              </w:rPr>
            </w:pPr>
            <w:r w:rsidRPr="00BE64C0">
              <w:rPr>
                <w:rFonts w:ascii="Arial" w:eastAsia="Calibri" w:hAnsi="Arial" w:cs="Arial"/>
                <w:sz w:val="22"/>
                <w:lang w:eastAsia="en-US"/>
              </w:rPr>
              <w:t>Omvang van de opdracht:</w:t>
            </w:r>
          </w:p>
          <w:p w14:paraId="41E6B366" w14:textId="77777777" w:rsidR="00AC14F9" w:rsidRPr="00BE64C0" w:rsidRDefault="00AC14F9" w:rsidP="00826E86">
            <w:pPr>
              <w:rPr>
                <w:rFonts w:ascii="Arial" w:eastAsia="Times New Roman" w:hAnsi="Arial" w:cs="Arial"/>
                <w:sz w:val="22"/>
              </w:rPr>
            </w:pPr>
          </w:p>
        </w:tc>
        <w:tc>
          <w:tcPr>
            <w:tcW w:w="4820" w:type="dxa"/>
            <w:shd w:val="clear" w:color="auto" w:fill="auto"/>
          </w:tcPr>
          <w:p w14:paraId="4A7D219D" w14:textId="77777777" w:rsidR="00AC14F9" w:rsidRPr="00BE64C0" w:rsidRDefault="00AC14F9" w:rsidP="00826E86">
            <w:pPr>
              <w:widowControl w:val="0"/>
              <w:tabs>
                <w:tab w:val="left" w:pos="2250"/>
              </w:tabs>
              <w:rPr>
                <w:rFonts w:ascii="Arial" w:eastAsia="Calibri" w:hAnsi="Arial" w:cs="Arial"/>
                <w:sz w:val="22"/>
                <w:lang w:eastAsia="en-US"/>
              </w:rPr>
            </w:pPr>
            <w:r w:rsidRPr="00BE64C0">
              <w:rPr>
                <w:rFonts w:ascii="Arial" w:eastAsia="Calibri" w:hAnsi="Arial" w:cs="Arial"/>
                <w:sz w:val="22"/>
                <w:lang w:eastAsia="en-US"/>
              </w:rPr>
              <w:t>In aantallen:</w:t>
            </w:r>
          </w:p>
          <w:p w14:paraId="3D7F6631" w14:textId="77777777" w:rsidR="00AC14F9" w:rsidRPr="00BE64C0" w:rsidRDefault="00AC14F9" w:rsidP="00826E86">
            <w:pPr>
              <w:widowControl w:val="0"/>
              <w:tabs>
                <w:tab w:val="left" w:pos="2250"/>
              </w:tabs>
              <w:rPr>
                <w:rFonts w:ascii="Arial" w:eastAsia="Calibri" w:hAnsi="Arial" w:cs="Arial"/>
                <w:sz w:val="22"/>
                <w:lang w:eastAsia="en-US"/>
              </w:rPr>
            </w:pPr>
          </w:p>
          <w:p w14:paraId="5B803DB1" w14:textId="77777777" w:rsidR="00AC14F9" w:rsidRPr="00BE64C0" w:rsidRDefault="00AC14F9" w:rsidP="00826E86">
            <w:pPr>
              <w:widowControl w:val="0"/>
              <w:tabs>
                <w:tab w:val="left" w:pos="2250"/>
              </w:tabs>
              <w:rPr>
                <w:rFonts w:ascii="Arial" w:eastAsia="Calibri" w:hAnsi="Arial" w:cs="Arial"/>
                <w:sz w:val="22"/>
                <w:lang w:eastAsia="en-US"/>
              </w:rPr>
            </w:pPr>
            <w:r w:rsidRPr="00BE64C0">
              <w:rPr>
                <w:rFonts w:ascii="Arial" w:eastAsia="Calibri" w:hAnsi="Arial" w:cs="Arial"/>
                <w:sz w:val="22"/>
                <w:lang w:eastAsia="en-US"/>
              </w:rPr>
              <w:t>In Euro’s:</w:t>
            </w:r>
          </w:p>
        </w:tc>
      </w:tr>
      <w:tr w:rsidR="00AC14F9" w:rsidRPr="00BE64C0" w14:paraId="4CE88444" w14:textId="77777777" w:rsidTr="00826E86">
        <w:trPr>
          <w:cantSplit/>
          <w:trHeight w:val="300"/>
        </w:trPr>
        <w:tc>
          <w:tcPr>
            <w:tcW w:w="4429" w:type="dxa"/>
            <w:shd w:val="clear" w:color="auto" w:fill="auto"/>
            <w:vAlign w:val="center"/>
          </w:tcPr>
          <w:p w14:paraId="58B7D77B" w14:textId="77777777" w:rsidR="00AC14F9" w:rsidRPr="00BE64C0" w:rsidRDefault="00AC14F9" w:rsidP="00826E86">
            <w:pPr>
              <w:rPr>
                <w:rFonts w:ascii="Arial" w:eastAsia="Calibri" w:hAnsi="Arial" w:cs="Arial"/>
                <w:sz w:val="22"/>
                <w:lang w:eastAsia="en-US"/>
              </w:rPr>
            </w:pPr>
          </w:p>
          <w:p w14:paraId="1FD27489" w14:textId="77777777" w:rsidR="00AC14F9" w:rsidRPr="00BE64C0" w:rsidRDefault="00AC14F9" w:rsidP="00826E86">
            <w:pPr>
              <w:rPr>
                <w:rFonts w:ascii="Arial" w:eastAsia="Calibri" w:hAnsi="Arial" w:cs="Arial"/>
                <w:sz w:val="22"/>
                <w:lang w:eastAsia="en-US"/>
              </w:rPr>
            </w:pPr>
            <w:r w:rsidRPr="00BE64C0">
              <w:rPr>
                <w:rFonts w:ascii="Arial" w:eastAsia="Calibri" w:hAnsi="Arial" w:cs="Arial"/>
                <w:sz w:val="22"/>
                <w:lang w:eastAsia="en-US"/>
              </w:rPr>
              <w:t xml:space="preserve">Aanvangsdatum van de opdracht: </w:t>
            </w:r>
          </w:p>
        </w:tc>
        <w:tc>
          <w:tcPr>
            <w:tcW w:w="4820" w:type="dxa"/>
            <w:shd w:val="clear" w:color="auto" w:fill="auto"/>
          </w:tcPr>
          <w:p w14:paraId="67CD5FFE" w14:textId="77777777" w:rsidR="00AC14F9" w:rsidRPr="00BE64C0" w:rsidRDefault="00AC14F9" w:rsidP="00826E86">
            <w:pPr>
              <w:rPr>
                <w:rFonts w:ascii="Arial" w:eastAsia="Calibri" w:hAnsi="Arial" w:cs="Arial"/>
                <w:sz w:val="22"/>
                <w:lang w:eastAsia="en-US"/>
              </w:rPr>
            </w:pPr>
          </w:p>
        </w:tc>
      </w:tr>
      <w:tr w:rsidR="00AC14F9" w:rsidRPr="00BE64C0" w14:paraId="58400364" w14:textId="77777777" w:rsidTr="00826E86">
        <w:trPr>
          <w:cantSplit/>
          <w:trHeight w:val="300"/>
        </w:trPr>
        <w:tc>
          <w:tcPr>
            <w:tcW w:w="4429" w:type="dxa"/>
            <w:shd w:val="clear" w:color="auto" w:fill="auto"/>
            <w:vAlign w:val="center"/>
          </w:tcPr>
          <w:p w14:paraId="0F26FB40" w14:textId="77777777" w:rsidR="00AC14F9" w:rsidRPr="00BE64C0" w:rsidRDefault="00AC14F9" w:rsidP="00826E86">
            <w:pPr>
              <w:rPr>
                <w:rFonts w:ascii="Arial" w:eastAsia="Calibri" w:hAnsi="Arial" w:cs="Arial"/>
                <w:sz w:val="22"/>
                <w:lang w:eastAsia="en-US"/>
              </w:rPr>
            </w:pPr>
          </w:p>
          <w:p w14:paraId="658171DB" w14:textId="77777777" w:rsidR="00AC14F9" w:rsidRPr="00BE64C0" w:rsidRDefault="00AC14F9" w:rsidP="00826E86">
            <w:pPr>
              <w:rPr>
                <w:rFonts w:ascii="Arial" w:eastAsia="Calibri" w:hAnsi="Arial" w:cs="Arial"/>
                <w:sz w:val="22"/>
                <w:lang w:eastAsia="en-US"/>
              </w:rPr>
            </w:pPr>
            <w:r w:rsidRPr="00BE64C0">
              <w:rPr>
                <w:rFonts w:ascii="Arial" w:eastAsia="Calibri" w:hAnsi="Arial" w:cs="Arial"/>
                <w:sz w:val="22"/>
                <w:lang w:eastAsia="en-US"/>
              </w:rPr>
              <w:t>Afrondingsdatum van de opdracht:</w:t>
            </w:r>
          </w:p>
        </w:tc>
        <w:tc>
          <w:tcPr>
            <w:tcW w:w="4820" w:type="dxa"/>
            <w:shd w:val="clear" w:color="auto" w:fill="auto"/>
          </w:tcPr>
          <w:p w14:paraId="31F9D3D3" w14:textId="77777777" w:rsidR="00AC14F9" w:rsidRPr="00BE64C0" w:rsidRDefault="00AC14F9" w:rsidP="00826E86">
            <w:pPr>
              <w:rPr>
                <w:rFonts w:ascii="Arial" w:eastAsia="Calibri" w:hAnsi="Arial" w:cs="Arial"/>
                <w:sz w:val="22"/>
                <w:lang w:eastAsia="en-US"/>
              </w:rPr>
            </w:pPr>
          </w:p>
        </w:tc>
      </w:tr>
    </w:tbl>
    <w:p w14:paraId="71D11E57" w14:textId="77777777" w:rsidR="00AC14F9" w:rsidRDefault="00AC14F9" w:rsidP="00AC14F9"/>
    <w:tbl>
      <w:tblPr>
        <w:tblW w:w="92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9"/>
        <w:gridCol w:w="4820"/>
      </w:tblGrid>
      <w:tr w:rsidR="00AC14F9" w:rsidRPr="00AC14F9" w14:paraId="496F01F9" w14:textId="77777777" w:rsidTr="00654B53">
        <w:trPr>
          <w:cantSplit/>
          <w:trHeight w:val="300"/>
        </w:trPr>
        <w:tc>
          <w:tcPr>
            <w:tcW w:w="9249" w:type="dxa"/>
            <w:gridSpan w:val="2"/>
            <w:tcBorders>
              <w:top w:val="single" w:sz="6" w:space="0" w:color="auto"/>
              <w:left w:val="single" w:sz="6" w:space="0" w:color="auto"/>
              <w:bottom w:val="nil"/>
              <w:right w:val="single" w:sz="6" w:space="0" w:color="auto"/>
            </w:tcBorders>
            <w:shd w:val="clear" w:color="auto" w:fill="00B0F0"/>
          </w:tcPr>
          <w:p w14:paraId="1253BC6F" w14:textId="77777777" w:rsidR="00AC14F9" w:rsidRPr="00AC14F9" w:rsidRDefault="00AC14F9" w:rsidP="00826E86">
            <w:pPr>
              <w:rPr>
                <w:rFonts w:ascii="Arial" w:eastAsia="Calibri" w:hAnsi="Arial" w:cs="Arial"/>
                <w:b/>
                <w:bCs/>
                <w:sz w:val="22"/>
                <w:lang w:eastAsia="en-US"/>
              </w:rPr>
            </w:pPr>
            <w:r w:rsidRPr="00AC14F9">
              <w:rPr>
                <w:rFonts w:ascii="Arial" w:eastAsia="Calibri" w:hAnsi="Arial" w:cs="Arial"/>
                <w:b/>
                <w:bCs/>
                <w:sz w:val="22"/>
                <w:lang w:eastAsia="en-US"/>
              </w:rPr>
              <w:t>Ondertekening door Inschrijver</w:t>
            </w:r>
          </w:p>
          <w:p w14:paraId="3170A4CC" w14:textId="77777777" w:rsidR="00AC14F9" w:rsidRPr="00AC14F9" w:rsidRDefault="00AC14F9" w:rsidP="00826E86">
            <w:pPr>
              <w:rPr>
                <w:rFonts w:ascii="Arial" w:eastAsia="Calibri" w:hAnsi="Arial" w:cs="Arial"/>
                <w:sz w:val="22"/>
                <w:lang w:eastAsia="en-US"/>
              </w:rPr>
            </w:pPr>
          </w:p>
        </w:tc>
      </w:tr>
      <w:tr w:rsidR="00AC14F9" w:rsidRPr="00AC14F9" w14:paraId="2FA388D2" w14:textId="77777777" w:rsidTr="00826E86">
        <w:trPr>
          <w:cantSplit/>
          <w:trHeight w:val="300"/>
        </w:trPr>
        <w:tc>
          <w:tcPr>
            <w:tcW w:w="4429" w:type="dxa"/>
            <w:tcBorders>
              <w:top w:val="single" w:sz="6" w:space="0" w:color="auto"/>
              <w:left w:val="single" w:sz="6" w:space="0" w:color="auto"/>
              <w:bottom w:val="single" w:sz="6" w:space="0" w:color="auto"/>
              <w:right w:val="single" w:sz="6" w:space="0" w:color="auto"/>
            </w:tcBorders>
          </w:tcPr>
          <w:p w14:paraId="42AB7B75" w14:textId="77777777" w:rsidR="00AC14F9" w:rsidRPr="00AC14F9" w:rsidRDefault="00AC14F9" w:rsidP="00826E86">
            <w:pPr>
              <w:rPr>
                <w:rFonts w:ascii="Arial" w:eastAsia="Calibri" w:hAnsi="Arial" w:cs="Arial"/>
                <w:sz w:val="22"/>
                <w:lang w:eastAsia="en-US"/>
              </w:rPr>
            </w:pPr>
            <w:r w:rsidRPr="00AC14F9">
              <w:rPr>
                <w:rFonts w:ascii="Arial" w:eastAsia="Calibri" w:hAnsi="Arial" w:cs="Arial"/>
                <w:sz w:val="22"/>
                <w:lang w:eastAsia="en-US"/>
              </w:rPr>
              <w:t>Naam Inschrijver:</w:t>
            </w:r>
          </w:p>
        </w:tc>
        <w:tc>
          <w:tcPr>
            <w:tcW w:w="4820" w:type="dxa"/>
            <w:tcBorders>
              <w:top w:val="single" w:sz="6" w:space="0" w:color="auto"/>
              <w:left w:val="single" w:sz="6" w:space="0" w:color="auto"/>
              <w:bottom w:val="single" w:sz="6" w:space="0" w:color="auto"/>
              <w:right w:val="single" w:sz="6" w:space="0" w:color="auto"/>
            </w:tcBorders>
          </w:tcPr>
          <w:p w14:paraId="47AC14B7" w14:textId="77777777" w:rsidR="00AC14F9" w:rsidRPr="00AC14F9" w:rsidRDefault="00AC14F9" w:rsidP="00826E86">
            <w:pPr>
              <w:rPr>
                <w:rFonts w:ascii="Arial" w:eastAsia="Calibri" w:hAnsi="Arial" w:cs="Arial"/>
                <w:sz w:val="22"/>
                <w:lang w:eastAsia="en-US"/>
              </w:rPr>
            </w:pPr>
          </w:p>
        </w:tc>
      </w:tr>
      <w:tr w:rsidR="00AC14F9" w:rsidRPr="00AC14F9" w14:paraId="200EBB26" w14:textId="77777777" w:rsidTr="00826E86">
        <w:trPr>
          <w:cantSplit/>
          <w:trHeight w:val="300"/>
        </w:trPr>
        <w:tc>
          <w:tcPr>
            <w:tcW w:w="4429" w:type="dxa"/>
            <w:tcBorders>
              <w:top w:val="single" w:sz="6" w:space="0" w:color="auto"/>
              <w:left w:val="single" w:sz="6" w:space="0" w:color="auto"/>
              <w:bottom w:val="single" w:sz="6" w:space="0" w:color="auto"/>
              <w:right w:val="single" w:sz="6" w:space="0" w:color="auto"/>
            </w:tcBorders>
          </w:tcPr>
          <w:p w14:paraId="2FC4C00C" w14:textId="77777777" w:rsidR="00AC14F9" w:rsidRPr="00AC14F9" w:rsidRDefault="00AC14F9" w:rsidP="00826E86">
            <w:pPr>
              <w:rPr>
                <w:rFonts w:ascii="Arial" w:eastAsia="Calibri" w:hAnsi="Arial" w:cs="Arial"/>
                <w:sz w:val="22"/>
                <w:lang w:eastAsia="en-US"/>
              </w:rPr>
            </w:pPr>
            <w:r w:rsidRPr="00AC14F9">
              <w:rPr>
                <w:rFonts w:ascii="Arial" w:eastAsia="Calibri" w:hAnsi="Arial" w:cs="Arial"/>
                <w:sz w:val="22"/>
                <w:lang w:eastAsia="en-US"/>
              </w:rPr>
              <w:t>Naam rechtsgeldig ondertekenaar:</w:t>
            </w:r>
          </w:p>
        </w:tc>
        <w:tc>
          <w:tcPr>
            <w:tcW w:w="4820" w:type="dxa"/>
            <w:tcBorders>
              <w:top w:val="single" w:sz="6" w:space="0" w:color="auto"/>
              <w:left w:val="single" w:sz="6" w:space="0" w:color="auto"/>
              <w:bottom w:val="single" w:sz="6" w:space="0" w:color="auto"/>
              <w:right w:val="single" w:sz="6" w:space="0" w:color="auto"/>
            </w:tcBorders>
          </w:tcPr>
          <w:p w14:paraId="2A086B72" w14:textId="77777777" w:rsidR="00AC14F9" w:rsidRPr="00AC14F9" w:rsidRDefault="00AC14F9" w:rsidP="00826E86">
            <w:pPr>
              <w:rPr>
                <w:rFonts w:ascii="Arial" w:eastAsia="Calibri" w:hAnsi="Arial" w:cs="Arial"/>
                <w:sz w:val="22"/>
                <w:lang w:eastAsia="en-US"/>
              </w:rPr>
            </w:pPr>
          </w:p>
        </w:tc>
      </w:tr>
      <w:tr w:rsidR="00AC14F9" w:rsidRPr="00AC14F9" w14:paraId="4A292750" w14:textId="77777777" w:rsidTr="00826E86">
        <w:trPr>
          <w:cantSplit/>
          <w:trHeight w:val="300"/>
        </w:trPr>
        <w:tc>
          <w:tcPr>
            <w:tcW w:w="4429" w:type="dxa"/>
            <w:tcBorders>
              <w:top w:val="single" w:sz="6" w:space="0" w:color="auto"/>
              <w:left w:val="single" w:sz="6" w:space="0" w:color="auto"/>
              <w:bottom w:val="single" w:sz="6" w:space="0" w:color="auto"/>
              <w:right w:val="single" w:sz="6" w:space="0" w:color="auto"/>
            </w:tcBorders>
          </w:tcPr>
          <w:p w14:paraId="702E6643" w14:textId="77777777" w:rsidR="00AC14F9" w:rsidRPr="00AC14F9" w:rsidRDefault="00AC14F9" w:rsidP="00826E86">
            <w:pPr>
              <w:rPr>
                <w:rFonts w:ascii="Arial" w:eastAsia="Calibri" w:hAnsi="Arial" w:cs="Arial"/>
                <w:sz w:val="22"/>
                <w:lang w:eastAsia="en-US"/>
              </w:rPr>
            </w:pPr>
            <w:r w:rsidRPr="00AC14F9">
              <w:rPr>
                <w:rFonts w:ascii="Arial" w:eastAsia="Calibri" w:hAnsi="Arial" w:cs="Arial"/>
                <w:sz w:val="22"/>
                <w:lang w:eastAsia="en-US"/>
              </w:rPr>
              <w:t>Functie rechtsgeldig ondertekenaar:</w:t>
            </w:r>
          </w:p>
        </w:tc>
        <w:tc>
          <w:tcPr>
            <w:tcW w:w="4820" w:type="dxa"/>
            <w:tcBorders>
              <w:top w:val="single" w:sz="6" w:space="0" w:color="auto"/>
              <w:left w:val="single" w:sz="6" w:space="0" w:color="auto"/>
              <w:bottom w:val="single" w:sz="6" w:space="0" w:color="auto"/>
              <w:right w:val="single" w:sz="6" w:space="0" w:color="auto"/>
            </w:tcBorders>
          </w:tcPr>
          <w:p w14:paraId="3F1600CA" w14:textId="77777777" w:rsidR="00AC14F9" w:rsidRPr="00AC14F9" w:rsidRDefault="00AC14F9" w:rsidP="00826E86">
            <w:pPr>
              <w:rPr>
                <w:rFonts w:ascii="Arial" w:eastAsia="Calibri" w:hAnsi="Arial" w:cs="Arial"/>
                <w:sz w:val="22"/>
                <w:lang w:eastAsia="en-US"/>
              </w:rPr>
            </w:pPr>
          </w:p>
        </w:tc>
      </w:tr>
      <w:tr w:rsidR="00AC14F9" w:rsidRPr="00AC14F9" w14:paraId="753DF2AB" w14:textId="77777777" w:rsidTr="00826E86">
        <w:trPr>
          <w:cantSplit/>
          <w:trHeight w:val="300"/>
        </w:trPr>
        <w:tc>
          <w:tcPr>
            <w:tcW w:w="4429" w:type="dxa"/>
            <w:tcBorders>
              <w:top w:val="single" w:sz="6" w:space="0" w:color="auto"/>
              <w:left w:val="single" w:sz="6" w:space="0" w:color="auto"/>
              <w:bottom w:val="single" w:sz="6" w:space="0" w:color="auto"/>
              <w:right w:val="single" w:sz="6" w:space="0" w:color="auto"/>
            </w:tcBorders>
          </w:tcPr>
          <w:p w14:paraId="27D6116A" w14:textId="77777777" w:rsidR="00AC14F9" w:rsidRPr="00AC14F9" w:rsidRDefault="00AC14F9" w:rsidP="00826E86">
            <w:pPr>
              <w:rPr>
                <w:rFonts w:ascii="Arial" w:eastAsia="Calibri" w:hAnsi="Arial" w:cs="Arial"/>
                <w:sz w:val="22"/>
                <w:lang w:eastAsia="en-US"/>
              </w:rPr>
            </w:pPr>
            <w:r w:rsidRPr="00AC14F9">
              <w:rPr>
                <w:rFonts w:ascii="Arial" w:eastAsia="Calibri" w:hAnsi="Arial" w:cs="Arial"/>
                <w:sz w:val="22"/>
                <w:lang w:eastAsia="en-US"/>
              </w:rPr>
              <w:t>Handtekening rechtsgeldig ondertekenaar:</w:t>
            </w:r>
          </w:p>
          <w:p w14:paraId="5A66D1D1" w14:textId="77777777" w:rsidR="00AC14F9" w:rsidRPr="00AC14F9" w:rsidRDefault="00AC14F9" w:rsidP="00826E86">
            <w:pPr>
              <w:rPr>
                <w:rFonts w:ascii="Arial" w:eastAsia="Calibri" w:hAnsi="Arial" w:cs="Arial"/>
                <w:sz w:val="22"/>
                <w:lang w:eastAsia="en-US"/>
              </w:rPr>
            </w:pPr>
            <w:r w:rsidRPr="00AC14F9">
              <w:rPr>
                <w:rFonts w:ascii="Arial" w:eastAsia="Calibri" w:hAnsi="Arial" w:cs="Arial"/>
                <w:sz w:val="22"/>
                <w:lang w:eastAsia="en-US"/>
              </w:rPr>
              <w:t>(voorzien van datum ondertekening)</w:t>
            </w:r>
          </w:p>
        </w:tc>
        <w:tc>
          <w:tcPr>
            <w:tcW w:w="4820" w:type="dxa"/>
            <w:tcBorders>
              <w:top w:val="single" w:sz="6" w:space="0" w:color="auto"/>
              <w:left w:val="single" w:sz="6" w:space="0" w:color="auto"/>
              <w:bottom w:val="single" w:sz="6" w:space="0" w:color="auto"/>
              <w:right w:val="single" w:sz="6" w:space="0" w:color="auto"/>
            </w:tcBorders>
          </w:tcPr>
          <w:p w14:paraId="358C359D" w14:textId="77777777" w:rsidR="00AC14F9" w:rsidRPr="00AC14F9" w:rsidRDefault="00AC14F9" w:rsidP="00826E86">
            <w:pPr>
              <w:rPr>
                <w:rFonts w:ascii="Arial" w:eastAsia="Calibri" w:hAnsi="Arial" w:cs="Arial"/>
                <w:sz w:val="22"/>
                <w:lang w:eastAsia="en-US"/>
              </w:rPr>
            </w:pPr>
          </w:p>
          <w:p w14:paraId="5EF19715" w14:textId="77777777" w:rsidR="00AC14F9" w:rsidRPr="00AC14F9" w:rsidRDefault="00AC14F9" w:rsidP="00826E86">
            <w:pPr>
              <w:rPr>
                <w:rFonts w:ascii="Arial" w:eastAsia="Calibri" w:hAnsi="Arial" w:cs="Arial"/>
                <w:sz w:val="22"/>
                <w:lang w:eastAsia="en-US"/>
              </w:rPr>
            </w:pPr>
          </w:p>
        </w:tc>
      </w:tr>
    </w:tbl>
    <w:p w14:paraId="6B93709A" w14:textId="77777777" w:rsidR="00AC14F9" w:rsidRPr="0062570D" w:rsidRDefault="00AC14F9" w:rsidP="00AC14F9"/>
    <w:sectPr w:rsidR="00AC14F9" w:rsidRPr="0062570D" w:rsidSect="00C677AB">
      <w:footerReference w:type="default" r:id="rId10"/>
      <w:headerReference w:type="first" r:id="rId11"/>
      <w:footerReference w:type="first" r:id="rId12"/>
      <w:pgSz w:w="11906" w:h="16838" w:code="9"/>
      <w:pgMar w:top="1134" w:right="1134" w:bottom="1134" w:left="1701" w:header="1418" w:footer="709"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20B29" w14:textId="77777777" w:rsidR="00711842" w:rsidRDefault="00711842">
      <w:r>
        <w:separator/>
      </w:r>
    </w:p>
  </w:endnote>
  <w:endnote w:type="continuationSeparator" w:id="0">
    <w:p w14:paraId="681CA6A7" w14:textId="77777777" w:rsidR="00711842" w:rsidRDefault="00711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Roboto">
    <w:altName w:val="Roboto"/>
    <w:charset w:val="00"/>
    <w:family w:val="auto"/>
    <w:pitch w:val="variable"/>
    <w:sig w:usb0="E0000AFF" w:usb1="5000217F" w:usb2="00000021" w:usb3="00000000" w:csb0="0000019F" w:csb1="00000000"/>
  </w:font>
  <w:font w:name="Roboto Slab">
    <w:charset w:val="00"/>
    <w:family w:val="auto"/>
    <w:pitch w:val="variable"/>
    <w:sig w:usb0="000004FF" w:usb1="8000405F" w:usb2="00000022"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38C79" w14:textId="77777777" w:rsidR="007E7D0C" w:rsidRPr="00CD62F3" w:rsidRDefault="007E7D0C" w:rsidP="007E7D0C">
    <w:pPr>
      <w:pStyle w:val="Voettekst"/>
      <w:jc w:val="right"/>
    </w:pPr>
    <w:r>
      <w:t xml:space="preserve">Pagina </w:t>
    </w:r>
    <w:r>
      <w:fldChar w:fldCharType="begin"/>
    </w:r>
    <w:r>
      <w:instrText xml:space="preserve"> PAGE </w:instrText>
    </w:r>
    <w:r>
      <w:fldChar w:fldCharType="separate"/>
    </w:r>
    <w:r w:rsidR="00C15888">
      <w:rPr>
        <w:noProof/>
      </w:rPr>
      <w:t>2</w:t>
    </w:r>
    <w:r>
      <w:fldChar w:fldCharType="end"/>
    </w:r>
    <w:r>
      <w:t xml:space="preserve"> van </w:t>
    </w:r>
    <w:r w:rsidR="00A600A3">
      <w:fldChar w:fldCharType="begin"/>
    </w:r>
    <w:r w:rsidR="00A600A3">
      <w:instrText xml:space="preserve"> NUMPAGES </w:instrText>
    </w:r>
    <w:r w:rsidR="00A600A3">
      <w:fldChar w:fldCharType="separate"/>
    </w:r>
    <w:r w:rsidR="00C15888">
      <w:rPr>
        <w:noProof/>
      </w:rPr>
      <w:t>2</w:t>
    </w:r>
    <w:r w:rsidR="00A600A3">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2230D" w14:textId="77777777" w:rsidR="00586BFC" w:rsidRPr="0020135B" w:rsidRDefault="0020135B" w:rsidP="00C35F28">
    <w:pPr>
      <w:pStyle w:val="Voettekst"/>
      <w:jc w:val="right"/>
    </w:pPr>
    <w:r w:rsidRPr="0020135B">
      <w:t xml:space="preserve">Pagina </w:t>
    </w:r>
    <w:r w:rsidRPr="0020135B">
      <w:fldChar w:fldCharType="begin"/>
    </w:r>
    <w:r w:rsidRPr="0020135B">
      <w:instrText>PAGE  \* Arabic  \* MERGEFORMAT</w:instrText>
    </w:r>
    <w:r w:rsidRPr="0020135B">
      <w:fldChar w:fldCharType="separate"/>
    </w:r>
    <w:r w:rsidR="00C85EB3">
      <w:rPr>
        <w:noProof/>
      </w:rPr>
      <w:t>1</w:t>
    </w:r>
    <w:r w:rsidRPr="0020135B">
      <w:fldChar w:fldCharType="end"/>
    </w:r>
    <w:r w:rsidRPr="0020135B">
      <w:t xml:space="preserve"> van </w:t>
    </w:r>
    <w:r w:rsidRPr="0020135B">
      <w:fldChar w:fldCharType="begin"/>
    </w:r>
    <w:r w:rsidRPr="0020135B">
      <w:instrText>PAGE   \* MERGEFORMAT</w:instrText>
    </w:r>
    <w:r w:rsidRPr="0020135B">
      <w:fldChar w:fldCharType="separate"/>
    </w:r>
    <w:r w:rsidR="00C85EB3">
      <w:rPr>
        <w:noProof/>
      </w:rPr>
      <w:t>1</w:t>
    </w:r>
    <w:r w:rsidRPr="0020135B">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7E42F" w14:textId="77777777" w:rsidR="00711842" w:rsidRDefault="00711842">
      <w:r>
        <w:separator/>
      </w:r>
    </w:p>
  </w:footnote>
  <w:footnote w:type="continuationSeparator" w:id="0">
    <w:p w14:paraId="6D8C5000" w14:textId="77777777" w:rsidR="00711842" w:rsidRDefault="00711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0AB38" w14:textId="77777777" w:rsidR="00E61553" w:rsidRPr="00586BFC" w:rsidRDefault="00C677AB" w:rsidP="00586BFC">
    <w:pPr>
      <w:pStyle w:val="Koptekst"/>
    </w:pPr>
    <w:r>
      <w:rPr>
        <w:noProof/>
      </w:rPr>
      <w:drawing>
        <wp:anchor distT="0" distB="0" distL="114300" distR="114300" simplePos="0" relativeHeight="251663360" behindDoc="0" locked="0" layoutInCell="1" allowOverlap="1" wp14:anchorId="3524862A" wp14:editId="553BDBDD">
          <wp:simplePos x="0" y="0"/>
          <wp:positionH relativeFrom="column">
            <wp:posOffset>-281499</wp:posOffset>
          </wp:positionH>
          <wp:positionV relativeFrom="paragraph">
            <wp:posOffset>-544170</wp:posOffset>
          </wp:positionV>
          <wp:extent cx="2514022" cy="547200"/>
          <wp:effectExtent l="0" t="0" r="635" b="5715"/>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pic:cNvPicPr preferRelativeResize="0">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14022" cy="547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82E09C0"/>
    <w:lvl w:ilvl="0">
      <w:start w:val="1"/>
      <w:numFmt w:val="decimal"/>
      <w:pStyle w:val="Lijstnummering"/>
      <w:lvlText w:val="%1."/>
      <w:lvlJc w:val="left"/>
      <w:pPr>
        <w:tabs>
          <w:tab w:val="num" w:pos="360"/>
        </w:tabs>
        <w:ind w:left="360" w:hanging="360"/>
      </w:pPr>
    </w:lvl>
  </w:abstractNum>
  <w:abstractNum w:abstractNumId="1" w15:restartNumberingAfterBreak="0">
    <w:nsid w:val="FFFFFF89"/>
    <w:multiLevelType w:val="singleLevel"/>
    <w:tmpl w:val="8B666298"/>
    <w:lvl w:ilvl="0">
      <w:start w:val="1"/>
      <w:numFmt w:val="bullet"/>
      <w:pStyle w:val="Lijstopsomteken"/>
      <w:lvlText w:val=""/>
      <w:lvlJc w:val="left"/>
      <w:pPr>
        <w:tabs>
          <w:tab w:val="num" w:pos="360"/>
        </w:tabs>
        <w:ind w:left="360" w:hanging="360"/>
      </w:pPr>
      <w:rPr>
        <w:rFonts w:ascii="Symbol" w:hAnsi="Symbol" w:hint="default"/>
      </w:rPr>
    </w:lvl>
  </w:abstractNum>
  <w:abstractNum w:abstractNumId="2" w15:restartNumberingAfterBreak="0">
    <w:nsid w:val="094D7EE3"/>
    <w:multiLevelType w:val="multilevel"/>
    <w:tmpl w:val="179C077C"/>
    <w:lvl w:ilvl="0">
      <w:start w:val="1"/>
      <w:numFmt w:val="decimal"/>
      <w:lvlText w:val="%1."/>
      <w:lvlJc w:val="left"/>
      <w:pPr>
        <w:ind w:left="360" w:hanging="360"/>
      </w:pPr>
      <w:rPr>
        <w:rFonts w:hint="default"/>
        <w:sz w:val="20"/>
      </w:rPr>
    </w:lvl>
    <w:lvl w:ilvl="1">
      <w:start w:val="1"/>
      <w:numFmt w:val="bullet"/>
      <w:lvlText w:val="o"/>
      <w:lvlJc w:val="left"/>
      <w:pPr>
        <w:tabs>
          <w:tab w:val="num" w:pos="907"/>
        </w:tabs>
        <w:ind w:left="907" w:hanging="453"/>
      </w:pPr>
      <w:rPr>
        <w:rFonts w:ascii="Courier New" w:hAnsi="Courier New" w:hint="default"/>
        <w:sz w:val="20"/>
      </w:rPr>
    </w:lvl>
    <w:lvl w:ilvl="2">
      <w:start w:val="1"/>
      <w:numFmt w:val="bullet"/>
      <w:lvlText w:val=""/>
      <w:lvlJc w:val="left"/>
      <w:pPr>
        <w:tabs>
          <w:tab w:val="num" w:pos="1361"/>
        </w:tabs>
        <w:ind w:left="1361" w:hanging="454"/>
      </w:pPr>
      <w:rPr>
        <w:rFonts w:ascii="Wingdings" w:hAnsi="Wingdings" w:hint="default"/>
        <w:sz w:val="20"/>
      </w:rPr>
    </w:lvl>
    <w:lvl w:ilvl="3">
      <w:start w:val="1"/>
      <w:numFmt w:val="bullet"/>
      <w:lvlText w:val=""/>
      <w:lvlJc w:val="left"/>
      <w:pPr>
        <w:tabs>
          <w:tab w:val="num" w:pos="1814"/>
        </w:tabs>
        <w:ind w:left="1814" w:hanging="453"/>
      </w:pPr>
      <w:rPr>
        <w:rFonts w:ascii="Wingdings" w:hAnsi="Wingdings" w:hint="default"/>
        <w:sz w:val="20"/>
      </w:rPr>
    </w:lvl>
    <w:lvl w:ilvl="4">
      <w:start w:val="1"/>
      <w:numFmt w:val="bullet"/>
      <w:lvlText w:val=""/>
      <w:lvlJc w:val="left"/>
      <w:pPr>
        <w:tabs>
          <w:tab w:val="num" w:pos="2268"/>
        </w:tabs>
        <w:ind w:left="2268" w:hanging="454"/>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AF1344"/>
    <w:multiLevelType w:val="hybridMultilevel"/>
    <w:tmpl w:val="46CC93AC"/>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76295EF2"/>
    <w:multiLevelType w:val="multilevel"/>
    <w:tmpl w:val="F466A054"/>
    <w:lvl w:ilvl="0">
      <w:start w:val="1"/>
      <w:numFmt w:val="bullet"/>
      <w:pStyle w:val="Opsommenbullet"/>
      <w:lvlText w:val=""/>
      <w:lvlJc w:val="left"/>
      <w:pPr>
        <w:ind w:left="360" w:hanging="360"/>
      </w:pPr>
      <w:rPr>
        <w:rFonts w:ascii="Symbol" w:hAnsi="Symbol" w:hint="default"/>
        <w:sz w:val="20"/>
      </w:rPr>
    </w:lvl>
    <w:lvl w:ilvl="1">
      <w:start w:val="1"/>
      <w:numFmt w:val="bullet"/>
      <w:lvlText w:val=""/>
      <w:lvlJc w:val="left"/>
      <w:pPr>
        <w:tabs>
          <w:tab w:val="num" w:pos="907"/>
        </w:tabs>
        <w:ind w:left="907" w:hanging="453"/>
      </w:pPr>
      <w:rPr>
        <w:rFonts w:ascii="Wingdings" w:hAnsi="Wingdings" w:hint="default"/>
        <w:sz w:val="20"/>
      </w:rPr>
    </w:lvl>
    <w:lvl w:ilvl="2">
      <w:start w:val="1"/>
      <w:numFmt w:val="bullet"/>
      <w:lvlText w:val=""/>
      <w:lvlJc w:val="left"/>
      <w:pPr>
        <w:tabs>
          <w:tab w:val="num" w:pos="1361"/>
        </w:tabs>
        <w:ind w:left="1361" w:hanging="454"/>
      </w:pPr>
      <w:rPr>
        <w:rFonts w:ascii="Wingdings" w:hAnsi="Wingdings" w:hint="default"/>
        <w:sz w:val="20"/>
      </w:rPr>
    </w:lvl>
    <w:lvl w:ilvl="3">
      <w:start w:val="1"/>
      <w:numFmt w:val="bullet"/>
      <w:lvlText w:val=""/>
      <w:lvlJc w:val="left"/>
      <w:pPr>
        <w:tabs>
          <w:tab w:val="num" w:pos="1814"/>
        </w:tabs>
        <w:ind w:left="1814" w:hanging="453"/>
      </w:pPr>
      <w:rPr>
        <w:rFonts w:ascii="Wingdings" w:hAnsi="Wingdings" w:hint="default"/>
        <w:sz w:val="20"/>
      </w:rPr>
    </w:lvl>
    <w:lvl w:ilvl="4">
      <w:start w:val="1"/>
      <w:numFmt w:val="bullet"/>
      <w:lvlText w:val=""/>
      <w:lvlJc w:val="left"/>
      <w:pPr>
        <w:tabs>
          <w:tab w:val="num" w:pos="2268"/>
        </w:tabs>
        <w:ind w:left="2268" w:hanging="454"/>
      </w:pPr>
      <w:rPr>
        <w:rFonts w:ascii="Wingdings" w:hAnsi="Wingdings" w:hint="default"/>
        <w:sz w:val="20"/>
      </w:rPr>
    </w:lvl>
    <w:lvl w:ilvl="5">
      <w:start w:val="1"/>
      <w:numFmt w:val="bullet"/>
      <w:lvlText w:val=""/>
      <w:lvlJc w:val="left"/>
      <w:pPr>
        <w:tabs>
          <w:tab w:val="num" w:pos="4414"/>
        </w:tabs>
        <w:ind w:left="4414" w:hanging="360"/>
      </w:pPr>
      <w:rPr>
        <w:rFonts w:ascii="Wingdings" w:hAnsi="Wingdings" w:hint="default"/>
        <w:sz w:val="20"/>
      </w:rPr>
    </w:lvl>
    <w:lvl w:ilvl="6">
      <w:start w:val="1"/>
      <w:numFmt w:val="bullet"/>
      <w:lvlText w:val=""/>
      <w:lvlJc w:val="left"/>
      <w:pPr>
        <w:tabs>
          <w:tab w:val="num" w:pos="5134"/>
        </w:tabs>
        <w:ind w:left="5134" w:hanging="360"/>
      </w:pPr>
      <w:rPr>
        <w:rFonts w:ascii="Wingdings" w:hAnsi="Wingdings" w:hint="default"/>
        <w:sz w:val="20"/>
      </w:rPr>
    </w:lvl>
    <w:lvl w:ilvl="7">
      <w:start w:val="1"/>
      <w:numFmt w:val="bullet"/>
      <w:lvlText w:val=""/>
      <w:lvlJc w:val="left"/>
      <w:pPr>
        <w:tabs>
          <w:tab w:val="num" w:pos="5854"/>
        </w:tabs>
        <w:ind w:left="5854" w:hanging="360"/>
      </w:pPr>
      <w:rPr>
        <w:rFonts w:ascii="Wingdings" w:hAnsi="Wingdings" w:hint="default"/>
        <w:sz w:val="20"/>
      </w:rPr>
    </w:lvl>
    <w:lvl w:ilvl="8">
      <w:start w:val="1"/>
      <w:numFmt w:val="bullet"/>
      <w:lvlText w:val=""/>
      <w:lvlJc w:val="left"/>
      <w:pPr>
        <w:tabs>
          <w:tab w:val="num" w:pos="6574"/>
        </w:tabs>
        <w:ind w:left="6574" w:hanging="360"/>
      </w:pPr>
      <w:rPr>
        <w:rFonts w:ascii="Wingdings" w:hAnsi="Wingdings" w:hint="default"/>
        <w:sz w:val="20"/>
      </w:rPr>
    </w:lvl>
  </w:abstractNum>
  <w:num w:numId="1" w16cid:durableId="1582786746">
    <w:abstractNumId w:val="2"/>
  </w:num>
  <w:num w:numId="2" w16cid:durableId="1008562807">
    <w:abstractNumId w:val="4"/>
  </w:num>
  <w:num w:numId="3" w16cid:durableId="2026126806">
    <w:abstractNumId w:val="1"/>
  </w:num>
  <w:num w:numId="4" w16cid:durableId="689373402">
    <w:abstractNumId w:val="1"/>
  </w:num>
  <w:num w:numId="5" w16cid:durableId="1672296916">
    <w:abstractNumId w:val="0"/>
  </w:num>
  <w:num w:numId="6" w16cid:durableId="576332201">
    <w:abstractNumId w:val="0"/>
  </w:num>
  <w:num w:numId="7" w16cid:durableId="504978955">
    <w:abstractNumId w:val="2"/>
  </w:num>
  <w:num w:numId="8" w16cid:durableId="56979533">
    <w:abstractNumId w:val="4"/>
  </w:num>
  <w:num w:numId="9" w16cid:durableId="2016568980">
    <w:abstractNumId w:val="1"/>
  </w:num>
  <w:num w:numId="10" w16cid:durableId="1878395904">
    <w:abstractNumId w:val="0"/>
  </w:num>
  <w:num w:numId="11" w16cid:durableId="812915344">
    <w:abstractNumId w:val="4"/>
  </w:num>
  <w:num w:numId="12" w16cid:durableId="1651061956">
    <w:abstractNumId w:val="2"/>
  </w:num>
  <w:num w:numId="13" w16cid:durableId="442000706">
    <w:abstractNumId w:val="2"/>
  </w:num>
  <w:num w:numId="14" w16cid:durableId="1428964393">
    <w:abstractNumId w:val="2"/>
  </w:num>
  <w:num w:numId="15" w16cid:durableId="1451776552">
    <w:abstractNumId w:val="4"/>
  </w:num>
  <w:num w:numId="16" w16cid:durableId="1339845760">
    <w:abstractNumId w:val="4"/>
  </w:num>
  <w:num w:numId="17" w16cid:durableId="4914108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b00037"/>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3F0725"/>
    <w:rsid w:val="0001040D"/>
    <w:rsid w:val="00024460"/>
    <w:rsid w:val="000C4CDA"/>
    <w:rsid w:val="000D5108"/>
    <w:rsid w:val="00106B62"/>
    <w:rsid w:val="00136822"/>
    <w:rsid w:val="00162690"/>
    <w:rsid w:val="001A0BCF"/>
    <w:rsid w:val="001A150B"/>
    <w:rsid w:val="0020135B"/>
    <w:rsid w:val="002321E3"/>
    <w:rsid w:val="0023457C"/>
    <w:rsid w:val="00273B3A"/>
    <w:rsid w:val="002770EC"/>
    <w:rsid w:val="0035125B"/>
    <w:rsid w:val="003A2266"/>
    <w:rsid w:val="003B12D4"/>
    <w:rsid w:val="003F0725"/>
    <w:rsid w:val="00415E90"/>
    <w:rsid w:val="004C75DE"/>
    <w:rsid w:val="004D12DD"/>
    <w:rsid w:val="004F3CC3"/>
    <w:rsid w:val="00532DBB"/>
    <w:rsid w:val="00534972"/>
    <w:rsid w:val="00562A12"/>
    <w:rsid w:val="00586BFC"/>
    <w:rsid w:val="00603CBE"/>
    <w:rsid w:val="0062570D"/>
    <w:rsid w:val="006442A8"/>
    <w:rsid w:val="00654B53"/>
    <w:rsid w:val="00684E61"/>
    <w:rsid w:val="00711842"/>
    <w:rsid w:val="007516B8"/>
    <w:rsid w:val="00787463"/>
    <w:rsid w:val="007D38A9"/>
    <w:rsid w:val="007E7D0C"/>
    <w:rsid w:val="00880DE4"/>
    <w:rsid w:val="008B416D"/>
    <w:rsid w:val="008E0F2F"/>
    <w:rsid w:val="009C4450"/>
    <w:rsid w:val="00A600A3"/>
    <w:rsid w:val="00A73469"/>
    <w:rsid w:val="00AB774E"/>
    <w:rsid w:val="00AC14F9"/>
    <w:rsid w:val="00AC323E"/>
    <w:rsid w:val="00AF39DB"/>
    <w:rsid w:val="00AF41A1"/>
    <w:rsid w:val="00B05D1A"/>
    <w:rsid w:val="00B51A19"/>
    <w:rsid w:val="00B75131"/>
    <w:rsid w:val="00B873DB"/>
    <w:rsid w:val="00BD40F2"/>
    <w:rsid w:val="00BD756D"/>
    <w:rsid w:val="00BE64C0"/>
    <w:rsid w:val="00C15888"/>
    <w:rsid w:val="00C24B76"/>
    <w:rsid w:val="00C35F28"/>
    <w:rsid w:val="00C677AB"/>
    <w:rsid w:val="00C85EB3"/>
    <w:rsid w:val="00CA1B71"/>
    <w:rsid w:val="00CA4834"/>
    <w:rsid w:val="00D149D1"/>
    <w:rsid w:val="00D36FBE"/>
    <w:rsid w:val="00D62573"/>
    <w:rsid w:val="00D6563C"/>
    <w:rsid w:val="00E07EDD"/>
    <w:rsid w:val="00E34234"/>
    <w:rsid w:val="00E42D62"/>
    <w:rsid w:val="00E439B7"/>
    <w:rsid w:val="00E46FC7"/>
    <w:rsid w:val="00E51E67"/>
    <w:rsid w:val="00E61553"/>
    <w:rsid w:val="00EA3546"/>
    <w:rsid w:val="00EC5507"/>
    <w:rsid w:val="00F560E1"/>
    <w:rsid w:val="00F92013"/>
    <w:rsid w:val="00FA0A39"/>
    <w:rsid w:val="00FD71F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00037"/>
    </o:shapedefaults>
    <o:shapelayout v:ext="edit">
      <o:idmap v:ext="edit" data="2"/>
    </o:shapelayout>
  </w:shapeDefaults>
  <w:decimalSymbol w:val=","/>
  <w:listSeparator w:val=";"/>
  <w14:docId w14:val="4F7C25B6"/>
  <w15:docId w15:val="{FBE5411C-F0ED-4A7C-A660-68B7F07D4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EA3546"/>
    <w:rPr>
      <w:rFonts w:ascii="Roboto" w:hAnsi="Roboto"/>
      <w:sz w:val="20"/>
    </w:rPr>
  </w:style>
  <w:style w:type="paragraph" w:styleId="Kop1">
    <w:name w:val="heading 1"/>
    <w:aliases w:val="sectionHeading,Section Heading,Hoofdstuk,Deel 1"/>
    <w:basedOn w:val="Standaard"/>
    <w:next w:val="Standaard"/>
    <w:link w:val="Kop1Char"/>
    <w:autoRedefine/>
    <w:uiPriority w:val="9"/>
    <w:qFormat/>
    <w:rsid w:val="000D5108"/>
    <w:pPr>
      <w:keepNext/>
      <w:keepLines/>
      <w:spacing w:after="120"/>
      <w:outlineLvl w:val="0"/>
    </w:pPr>
    <w:rPr>
      <w:rFonts w:ascii="Roboto Slab" w:eastAsiaTheme="majorEastAsia" w:hAnsi="Roboto Slab" w:cstheme="majorBidi"/>
      <w:b/>
      <w:bCs/>
      <w:color w:val="2581C4"/>
      <w:sz w:val="28"/>
      <w:szCs w:val="28"/>
    </w:rPr>
  </w:style>
  <w:style w:type="paragraph" w:styleId="Kop2">
    <w:name w:val="heading 2"/>
    <w:basedOn w:val="Standaard"/>
    <w:next w:val="Standaard"/>
    <w:link w:val="Kop2Char"/>
    <w:uiPriority w:val="9"/>
    <w:unhideWhenUsed/>
    <w:qFormat/>
    <w:rsid w:val="00C677AB"/>
    <w:pPr>
      <w:keepNext/>
      <w:keepLines/>
      <w:spacing w:before="240" w:after="120"/>
      <w:outlineLvl w:val="1"/>
    </w:pPr>
    <w:rPr>
      <w:rFonts w:eastAsiaTheme="majorEastAsia" w:cstheme="majorBidi"/>
      <w:b/>
      <w:bCs/>
      <w:color w:val="000000" w:themeColor="text1"/>
      <w:sz w:val="28"/>
      <w:szCs w:val="26"/>
    </w:rPr>
  </w:style>
  <w:style w:type="paragraph" w:styleId="Kop3">
    <w:name w:val="heading 3"/>
    <w:basedOn w:val="Standaard"/>
    <w:next w:val="Standaard"/>
    <w:link w:val="Kop3Char"/>
    <w:uiPriority w:val="9"/>
    <w:unhideWhenUsed/>
    <w:qFormat/>
    <w:rsid w:val="00C677AB"/>
    <w:pPr>
      <w:keepNext/>
      <w:keepLines/>
      <w:spacing w:before="200"/>
      <w:outlineLvl w:val="2"/>
    </w:pPr>
    <w:rPr>
      <w:rFonts w:eastAsiaTheme="majorEastAsia" w:cstheme="majorBidi"/>
      <w:b/>
      <w:bCs/>
      <w:sz w:val="24"/>
    </w:rPr>
  </w:style>
  <w:style w:type="paragraph" w:styleId="Kop4">
    <w:name w:val="heading 4"/>
    <w:basedOn w:val="Standaard"/>
    <w:next w:val="Standaard"/>
    <w:link w:val="Kop4Char"/>
    <w:uiPriority w:val="9"/>
    <w:semiHidden/>
    <w:unhideWhenUsed/>
    <w:qFormat/>
    <w:rsid w:val="00C677AB"/>
    <w:pPr>
      <w:keepNext/>
      <w:keepLines/>
      <w:spacing w:before="200"/>
      <w:outlineLvl w:val="3"/>
    </w:pPr>
    <w:rPr>
      <w:rFonts w:eastAsiaTheme="majorEastAsia" w:cstheme="majorBidi"/>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semiHidden/>
    <w:rPr>
      <w:sz w:val="16"/>
    </w:rPr>
  </w:style>
  <w:style w:type="paragraph" w:styleId="Tekstopmerking">
    <w:name w:val="annotation text"/>
    <w:basedOn w:val="Standaard"/>
    <w:semiHidden/>
  </w:style>
  <w:style w:type="paragraph" w:styleId="Koptekst">
    <w:name w:val="header"/>
    <w:basedOn w:val="Standaard"/>
    <w:link w:val="KoptekstChar"/>
    <w:uiPriority w:val="99"/>
    <w:unhideWhenUsed/>
    <w:qFormat/>
    <w:rsid w:val="00C677AB"/>
    <w:pPr>
      <w:tabs>
        <w:tab w:val="center" w:pos="4536"/>
        <w:tab w:val="right" w:pos="9072"/>
      </w:tabs>
    </w:pPr>
  </w:style>
  <w:style w:type="paragraph" w:styleId="Voettekst">
    <w:name w:val="footer"/>
    <w:basedOn w:val="Standaard"/>
    <w:link w:val="VoettekstChar"/>
    <w:uiPriority w:val="99"/>
    <w:unhideWhenUsed/>
    <w:qFormat/>
    <w:rsid w:val="00C677AB"/>
    <w:pPr>
      <w:tabs>
        <w:tab w:val="center" w:pos="4703"/>
        <w:tab w:val="right" w:pos="9406"/>
      </w:tabs>
    </w:pPr>
    <w:rPr>
      <w:sz w:val="16"/>
    </w:rPr>
  </w:style>
  <w:style w:type="character" w:styleId="Paginanummer">
    <w:name w:val="page number"/>
    <w:rPr>
      <w:rFonts w:ascii="Tahoma" w:hAnsi="Tahoma"/>
      <w:sz w:val="20"/>
    </w:rPr>
  </w:style>
  <w:style w:type="paragraph" w:customStyle="1" w:styleId="Opsommengetal">
    <w:name w:val="Opsommen getal"/>
    <w:basedOn w:val="Standaard"/>
    <w:link w:val="OpsommengetalChar"/>
    <w:autoRedefine/>
    <w:qFormat/>
    <w:rsid w:val="00603CBE"/>
  </w:style>
  <w:style w:type="character" w:customStyle="1" w:styleId="OpsommengetalChar">
    <w:name w:val="Opsommen getal Char"/>
    <w:basedOn w:val="Standaardalinea-lettertype"/>
    <w:link w:val="Opsommengetal"/>
    <w:rsid w:val="00EA3546"/>
    <w:rPr>
      <w:rFonts w:ascii="Roboto" w:hAnsi="Roboto"/>
      <w:sz w:val="20"/>
    </w:rPr>
  </w:style>
  <w:style w:type="paragraph" w:customStyle="1" w:styleId="Opsommenbullet">
    <w:name w:val="Opsommen bullet"/>
    <w:basedOn w:val="Standaard"/>
    <w:link w:val="OpsommenbulletChar"/>
    <w:autoRedefine/>
    <w:qFormat/>
    <w:rsid w:val="00603CBE"/>
    <w:pPr>
      <w:numPr>
        <w:numId w:val="8"/>
      </w:numPr>
      <w:ind w:left="227" w:hanging="227"/>
    </w:pPr>
    <w:rPr>
      <w:lang w:eastAsia="en-US"/>
    </w:rPr>
  </w:style>
  <w:style w:type="character" w:customStyle="1" w:styleId="OpsommenbulletChar">
    <w:name w:val="Opsommen bullet Char"/>
    <w:basedOn w:val="Standaardalinea-lettertype"/>
    <w:link w:val="Opsommenbullet"/>
    <w:rsid w:val="00603CBE"/>
    <w:rPr>
      <w:rFonts w:ascii="Roboto" w:hAnsi="Roboto"/>
      <w:sz w:val="20"/>
      <w:lang w:eastAsia="en-US"/>
    </w:rPr>
  </w:style>
  <w:style w:type="character" w:customStyle="1" w:styleId="Kop1Char">
    <w:name w:val="Kop 1 Char"/>
    <w:aliases w:val="sectionHeading Char,Section Heading Char,Hoofdstuk Char,Deel 1 Char"/>
    <w:basedOn w:val="Standaardalinea-lettertype"/>
    <w:link w:val="Kop1"/>
    <w:uiPriority w:val="9"/>
    <w:rsid w:val="000D5108"/>
    <w:rPr>
      <w:rFonts w:ascii="Roboto Slab" w:eastAsiaTheme="majorEastAsia" w:hAnsi="Roboto Slab" w:cstheme="majorBidi"/>
      <w:b/>
      <w:bCs/>
      <w:color w:val="2581C4"/>
      <w:sz w:val="28"/>
      <w:szCs w:val="28"/>
    </w:rPr>
  </w:style>
  <w:style w:type="character" w:customStyle="1" w:styleId="Kop2Char">
    <w:name w:val="Kop 2 Char"/>
    <w:basedOn w:val="Standaardalinea-lettertype"/>
    <w:link w:val="Kop2"/>
    <w:uiPriority w:val="9"/>
    <w:rsid w:val="00C677AB"/>
    <w:rPr>
      <w:rFonts w:ascii="Roboto" w:eastAsiaTheme="majorEastAsia" w:hAnsi="Roboto" w:cstheme="majorBidi"/>
      <w:b/>
      <w:bCs/>
      <w:color w:val="000000" w:themeColor="text1"/>
      <w:sz w:val="28"/>
      <w:szCs w:val="26"/>
    </w:rPr>
  </w:style>
  <w:style w:type="character" w:customStyle="1" w:styleId="Kop3Char">
    <w:name w:val="Kop 3 Char"/>
    <w:basedOn w:val="Standaardalinea-lettertype"/>
    <w:link w:val="Kop3"/>
    <w:uiPriority w:val="9"/>
    <w:rsid w:val="00C677AB"/>
    <w:rPr>
      <w:rFonts w:ascii="Segoe UI" w:eastAsiaTheme="majorEastAsia" w:hAnsi="Segoe UI" w:cstheme="majorBidi"/>
      <w:b/>
      <w:bCs/>
      <w:sz w:val="24"/>
    </w:rPr>
  </w:style>
  <w:style w:type="character" w:customStyle="1" w:styleId="Kop4Char">
    <w:name w:val="Kop 4 Char"/>
    <w:basedOn w:val="Standaardalinea-lettertype"/>
    <w:link w:val="Kop4"/>
    <w:uiPriority w:val="9"/>
    <w:semiHidden/>
    <w:rsid w:val="00C677AB"/>
    <w:rPr>
      <w:rFonts w:ascii="Segoe UI" w:eastAsiaTheme="majorEastAsia" w:hAnsi="Segoe UI" w:cstheme="majorBidi"/>
      <w:b/>
      <w:bCs/>
      <w:iCs/>
      <w:sz w:val="20"/>
    </w:rPr>
  </w:style>
  <w:style w:type="paragraph" w:styleId="Voetnoottekst">
    <w:name w:val="footnote text"/>
    <w:basedOn w:val="Standaard"/>
    <w:link w:val="VoetnoottekstChar"/>
    <w:uiPriority w:val="99"/>
    <w:unhideWhenUsed/>
    <w:qFormat/>
    <w:rsid w:val="00C677AB"/>
    <w:rPr>
      <w:sz w:val="16"/>
      <w:szCs w:val="20"/>
    </w:rPr>
  </w:style>
  <w:style w:type="character" w:customStyle="1" w:styleId="VoetnoottekstChar">
    <w:name w:val="Voetnoottekst Char"/>
    <w:basedOn w:val="Standaardalinea-lettertype"/>
    <w:link w:val="Voetnoottekst"/>
    <w:uiPriority w:val="99"/>
    <w:rsid w:val="00C677AB"/>
    <w:rPr>
      <w:rFonts w:ascii="Segoe UI" w:hAnsi="Segoe UI"/>
      <w:sz w:val="16"/>
      <w:szCs w:val="20"/>
    </w:rPr>
  </w:style>
  <w:style w:type="character" w:customStyle="1" w:styleId="KoptekstChar">
    <w:name w:val="Koptekst Char"/>
    <w:basedOn w:val="Standaardalinea-lettertype"/>
    <w:link w:val="Koptekst"/>
    <w:uiPriority w:val="99"/>
    <w:rsid w:val="00C677AB"/>
    <w:rPr>
      <w:rFonts w:ascii="Segoe UI" w:hAnsi="Segoe UI"/>
      <w:sz w:val="20"/>
    </w:rPr>
  </w:style>
  <w:style w:type="character" w:customStyle="1" w:styleId="VoettekstChar">
    <w:name w:val="Voettekst Char"/>
    <w:basedOn w:val="Standaardalinea-lettertype"/>
    <w:link w:val="Voettekst"/>
    <w:uiPriority w:val="99"/>
    <w:rsid w:val="00C677AB"/>
    <w:rPr>
      <w:rFonts w:ascii="Segoe UI" w:hAnsi="Segoe UI"/>
      <w:sz w:val="16"/>
    </w:rPr>
  </w:style>
  <w:style w:type="paragraph" w:styleId="Bijschrift">
    <w:name w:val="caption"/>
    <w:basedOn w:val="Standaard"/>
    <w:next w:val="Standaard"/>
    <w:uiPriority w:val="35"/>
    <w:semiHidden/>
    <w:unhideWhenUsed/>
    <w:qFormat/>
    <w:rsid w:val="00C677AB"/>
    <w:pPr>
      <w:spacing w:after="200"/>
    </w:pPr>
    <w:rPr>
      <w:b/>
      <w:bCs/>
      <w:color w:val="000000" w:themeColor="text1"/>
      <w:sz w:val="18"/>
      <w:szCs w:val="18"/>
    </w:rPr>
  </w:style>
  <w:style w:type="paragraph" w:styleId="Lijstopsomteken">
    <w:name w:val="List Bullet"/>
    <w:basedOn w:val="Standaard"/>
    <w:uiPriority w:val="99"/>
    <w:unhideWhenUsed/>
    <w:rsid w:val="00C677AB"/>
    <w:pPr>
      <w:numPr>
        <w:numId w:val="9"/>
      </w:numPr>
      <w:contextualSpacing/>
    </w:pPr>
  </w:style>
  <w:style w:type="paragraph" w:styleId="Lijstnummering">
    <w:name w:val="List Number"/>
    <w:basedOn w:val="Standaard"/>
    <w:uiPriority w:val="99"/>
    <w:unhideWhenUsed/>
    <w:rsid w:val="00C677AB"/>
    <w:pPr>
      <w:numPr>
        <w:numId w:val="10"/>
      </w:numPr>
      <w:contextualSpacing/>
    </w:pPr>
  </w:style>
  <w:style w:type="paragraph" w:styleId="Titel">
    <w:name w:val="Title"/>
    <w:basedOn w:val="Standaard"/>
    <w:next w:val="Standaard"/>
    <w:link w:val="TitelChar"/>
    <w:autoRedefine/>
    <w:uiPriority w:val="10"/>
    <w:qFormat/>
    <w:rsid w:val="000D5108"/>
    <w:pPr>
      <w:spacing w:after="300"/>
      <w:contextualSpacing/>
    </w:pPr>
    <w:rPr>
      <w:rFonts w:ascii="Roboto Slab" w:eastAsiaTheme="majorEastAsia" w:hAnsi="Roboto Slab" w:cstheme="majorBidi"/>
      <w:color w:val="2581C4"/>
      <w:spacing w:val="5"/>
      <w:kern w:val="28"/>
      <w:sz w:val="48"/>
      <w:szCs w:val="52"/>
    </w:rPr>
  </w:style>
  <w:style w:type="character" w:customStyle="1" w:styleId="TitelChar">
    <w:name w:val="Titel Char"/>
    <w:basedOn w:val="Standaardalinea-lettertype"/>
    <w:link w:val="Titel"/>
    <w:uiPriority w:val="10"/>
    <w:rsid w:val="000D5108"/>
    <w:rPr>
      <w:rFonts w:ascii="Roboto Slab" w:eastAsiaTheme="majorEastAsia" w:hAnsi="Roboto Slab" w:cstheme="majorBidi"/>
      <w:color w:val="2581C4"/>
      <w:spacing w:val="5"/>
      <w:kern w:val="28"/>
      <w:sz w:val="48"/>
      <w:szCs w:val="52"/>
    </w:rPr>
  </w:style>
  <w:style w:type="paragraph" w:styleId="Ondertitel">
    <w:name w:val="Subtitle"/>
    <w:basedOn w:val="Standaard"/>
    <w:next w:val="Standaard"/>
    <w:link w:val="OndertitelChar"/>
    <w:uiPriority w:val="11"/>
    <w:qFormat/>
    <w:rsid w:val="00C677AB"/>
    <w:pPr>
      <w:numPr>
        <w:ilvl w:val="1"/>
      </w:numPr>
    </w:pPr>
    <w:rPr>
      <w:rFonts w:eastAsiaTheme="majorEastAsia" w:cstheme="majorBidi"/>
      <w:i/>
      <w:iCs/>
      <w:sz w:val="28"/>
      <w:szCs w:val="24"/>
    </w:rPr>
  </w:style>
  <w:style w:type="character" w:customStyle="1" w:styleId="OndertitelChar">
    <w:name w:val="Ondertitel Char"/>
    <w:basedOn w:val="Standaardalinea-lettertype"/>
    <w:link w:val="Ondertitel"/>
    <w:uiPriority w:val="11"/>
    <w:rsid w:val="00C677AB"/>
    <w:rPr>
      <w:rFonts w:ascii="Segoe UI" w:eastAsiaTheme="majorEastAsia" w:hAnsi="Segoe UI" w:cstheme="majorBidi"/>
      <w:i/>
      <w:iCs/>
      <w:sz w:val="28"/>
      <w:szCs w:val="24"/>
    </w:rPr>
  </w:style>
  <w:style w:type="paragraph" w:styleId="Kopvaninhoudsopgave">
    <w:name w:val="TOC Heading"/>
    <w:basedOn w:val="Kop1"/>
    <w:next w:val="Standaard"/>
    <w:uiPriority w:val="39"/>
    <w:semiHidden/>
    <w:unhideWhenUsed/>
    <w:qFormat/>
    <w:rsid w:val="00C677AB"/>
    <w:pPr>
      <w:outlineLvl w:val="9"/>
    </w:pPr>
  </w:style>
  <w:style w:type="paragraph" w:styleId="Ballontekst">
    <w:name w:val="Balloon Text"/>
    <w:basedOn w:val="Standaard"/>
    <w:link w:val="BallontekstChar"/>
    <w:rsid w:val="00586BFC"/>
    <w:rPr>
      <w:rFonts w:ascii="Tahoma" w:hAnsi="Tahoma" w:cs="Tahoma"/>
      <w:sz w:val="16"/>
      <w:szCs w:val="16"/>
    </w:rPr>
  </w:style>
  <w:style w:type="character" w:customStyle="1" w:styleId="BallontekstChar">
    <w:name w:val="Ballontekst Char"/>
    <w:basedOn w:val="Standaardalinea-lettertype"/>
    <w:link w:val="Ballontekst"/>
    <w:rsid w:val="00586BFC"/>
    <w:rPr>
      <w:rFonts w:ascii="Tahoma" w:hAnsi="Tahoma" w:cs="Tahoma"/>
      <w:sz w:val="16"/>
      <w:szCs w:val="16"/>
    </w:rPr>
  </w:style>
  <w:style w:type="paragraph" w:styleId="Lijstalinea">
    <w:name w:val="List Paragraph"/>
    <w:basedOn w:val="Standaard"/>
    <w:uiPriority w:val="34"/>
    <w:rsid w:val="003F0725"/>
    <w:pPr>
      <w:ind w:left="720"/>
      <w:contextualSpacing/>
    </w:pPr>
  </w:style>
  <w:style w:type="table" w:styleId="Tabelraster">
    <w:name w:val="Table Grid"/>
    <w:basedOn w:val="Standaardtabel"/>
    <w:rsid w:val="003F0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https://regiogv.sharepoint.com/sites/OfficeTemplate/Gedeelde%20documenten/Regio/Kop%20Regio.dotm"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DD480E951812478F6038DF2E8DC6AB" ma:contentTypeVersion="4" ma:contentTypeDescription="Een nieuw document maken." ma:contentTypeScope="" ma:versionID="5e73db706edce6815000d04e25b64bc8">
  <xsd:schema xmlns:xsd="http://www.w3.org/2001/XMLSchema" xmlns:xs="http://www.w3.org/2001/XMLSchema" xmlns:p="http://schemas.microsoft.com/office/2006/metadata/properties" xmlns:ns2="3393560b-6756-4f0e-a118-09c71f744980" xmlns:ns3="1b127627-f107-438b-af59-12e6c2fdcb95" targetNamespace="http://schemas.microsoft.com/office/2006/metadata/properties" ma:root="true" ma:fieldsID="5baebca3dff4d67f08429b2cbbb37a92" ns2:_="" ns3:_="">
    <xsd:import namespace="3393560b-6756-4f0e-a118-09c71f744980"/>
    <xsd:import namespace="1b127627-f107-438b-af59-12e6c2fdcb9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3560b-6756-4f0e-a118-09c71f7449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127627-f107-438b-af59-12e6c2fdcb95"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52DF20-A73F-4D32-AFCD-D819A15251B5}">
  <ds:schemaRefs>
    <ds:schemaRef ds:uri="http://schemas.microsoft.com/sharepoint/v3/contenttype/forms"/>
  </ds:schemaRefs>
</ds:datastoreItem>
</file>

<file path=customXml/itemProps2.xml><?xml version="1.0" encoding="utf-8"?>
<ds:datastoreItem xmlns:ds="http://schemas.openxmlformats.org/officeDocument/2006/customXml" ds:itemID="{4E069A49-023C-4099-80C9-A386AACF7F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3560b-6756-4f0e-a118-09c71f744980"/>
    <ds:schemaRef ds:uri="1b127627-f107-438b-af59-12e6c2fdcb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76A8F3-4F78-403A-8034-D65D5AF91B2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d4f9081-0beb-452f-a8cf-7203e3681edc}" enabled="0" method="" siteId="{3d4f9081-0beb-452f-a8cf-7203e3681edc}" removed="1"/>
</clbl:labelList>
</file>

<file path=docProps/app.xml><?xml version="1.0" encoding="utf-8"?>
<Properties xmlns="http://schemas.openxmlformats.org/officeDocument/2006/extended-properties" xmlns:vt="http://schemas.openxmlformats.org/officeDocument/2006/docPropsVTypes">
  <Template>Kop%20Regio</Template>
  <TotalTime>0</TotalTime>
  <Pages>4</Pages>
  <Words>1030</Words>
  <Characters>5669</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Kop Regio</vt:lpstr>
    </vt:vector>
  </TitlesOfParts>
  <Company>GGD Gooi &amp; Vechtstreek</Company>
  <LinksUpToDate>false</LinksUpToDate>
  <CharactersWithSpaces>6686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Kop Regio</dc:title>
  <dc:creator>Nathalie Zutt</dc:creator>
  <cp:lastModifiedBy>Nathalie Zutt</cp:lastModifiedBy>
  <cp:revision>2</cp:revision>
  <cp:lastPrinted>1999-07-28T09:53:00Z</cp:lastPrinted>
  <dcterms:created xsi:type="dcterms:W3CDTF">2023-10-11T11:05:00Z</dcterms:created>
  <dcterms:modified xsi:type="dcterms:W3CDTF">2023-10-11T11:05:00Z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0x010100A4DD480E951812478F6038DF2E8DC6AB</vt:lpwstr>
  </property>
</Properties>
</file>